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6"/>
        <w:tblpPr w:leftFromText="180" w:rightFromText="180" w:vertAnchor="page" w:horzAnchor="margin" w:tblpXSpec="center" w:tblpY="2127"/>
        <w:tblW w:w="0" w:type="auto"/>
        <w:tblInd w:w="0" w:type="dxa"/>
        <w:tblBorders>
          <w:top w:val="single" w:color="585858" w:themeColor="text1" w:themeTint="A6" w:sz="2" w:space="0"/>
          <w:left w:val="single" w:color="585858" w:themeColor="text1" w:themeTint="A6" w:sz="2" w:space="0"/>
          <w:bottom w:val="single" w:color="585858" w:themeColor="text1" w:themeTint="A6" w:sz="2" w:space="0"/>
          <w:right w:val="single" w:color="585858" w:themeColor="text1" w:themeTint="A6" w:sz="2" w:space="0"/>
          <w:insideH w:val="single" w:color="585858" w:themeColor="text1" w:themeTint="A6" w:sz="2" w:space="0"/>
          <w:insideV w:val="single" w:color="585858" w:themeColor="text1" w:themeTint="A6" w:sz="2" w:space="0"/>
        </w:tblBorders>
        <w:tblLayout w:type="fixed"/>
        <w:tblCellMar>
          <w:top w:w="115" w:type="dxa"/>
          <w:left w:w="115" w:type="dxa"/>
          <w:bottom w:w="115" w:type="dxa"/>
          <w:right w:w="115" w:type="dxa"/>
        </w:tblCellMar>
      </w:tblPr>
      <w:tblGrid>
        <w:gridCol w:w="1094"/>
        <w:gridCol w:w="1667"/>
        <w:gridCol w:w="1667"/>
        <w:gridCol w:w="1667"/>
        <w:gridCol w:w="1667"/>
        <w:gridCol w:w="1667"/>
        <w:gridCol w:w="1667"/>
        <w:gridCol w:w="1667"/>
      </w:tblGrid>
      <w:tr>
        <w:tblPrEx>
          <w:tblBorders>
            <w:top w:val="single" w:color="585858" w:themeColor="text1" w:themeTint="A6" w:sz="2" w:space="0"/>
            <w:left w:val="single" w:color="585858" w:themeColor="text1" w:themeTint="A6" w:sz="2" w:space="0"/>
            <w:bottom w:val="single" w:color="585858" w:themeColor="text1" w:themeTint="A6" w:sz="2" w:space="0"/>
            <w:right w:val="single" w:color="585858" w:themeColor="text1" w:themeTint="A6" w:sz="2" w:space="0"/>
            <w:insideH w:val="single" w:color="585858" w:themeColor="text1" w:themeTint="A6" w:sz="2" w:space="0"/>
            <w:insideV w:val="single" w:color="585858" w:themeColor="text1" w:themeTint="A6" w:sz="2" w:space="0"/>
          </w:tblBorders>
          <w:tblCellMar>
            <w:top w:w="115" w:type="dxa"/>
            <w:left w:w="115" w:type="dxa"/>
            <w:bottom w:w="115" w:type="dxa"/>
            <w:right w:w="115" w:type="dxa"/>
          </w:tblCellMar>
        </w:tblPrEx>
        <w:trPr>
          <w:trHeight w:val="398" w:hRule="atLeast"/>
          <w:tblHeader/>
        </w:trPr>
        <w:sdt>
          <w:sdtPr>
            <w:alias w:val="Period:"/>
            <w:tag w:val="Period:"/>
            <w:id w:val="2004704890"/>
            <w:placeholder>
              <w:docPart w:val="B29BFCD0FFE74FF598DB5449BBB88F70"/>
            </w:placeholder>
            <w:temporary/>
            <w:showingPlcHdr/>
            <w15:appearance w15:val="hidden"/>
          </w:sdtPr>
          <w:sdtContent>
            <w:tc>
              <w:tcPr>
                <w:tcW w:w="1094" w:type="dxa"/>
                <w:shd w:val="clear" w:color="auto" w:fill="4BACC6" w:themeFill="accent5"/>
                <w:vAlign w:val="center"/>
              </w:tcPr>
              <w:p>
                <w:pPr>
                  <w:pStyle w:val="4"/>
                </w:pPr>
                <w:r>
                  <w:t>Period</w:t>
                </w:r>
              </w:p>
            </w:tc>
          </w:sdtContent>
        </w:sdt>
        <w:sdt>
          <w:sdtPr>
            <w:alias w:val="Monday:"/>
            <w:tag w:val="Monday:"/>
            <w:id w:val="-1079909890"/>
            <w:placeholder>
              <w:docPart w:val="5A9AE79E00094142B83D84025C7461CB"/>
            </w:placeholder>
            <w:temporary/>
            <w:showingPlcHdr/>
            <w15:appearance w15:val="hidden"/>
          </w:sdtPr>
          <w:sdtContent>
            <w:tc>
              <w:tcPr>
                <w:tcW w:w="1667" w:type="dxa"/>
                <w:shd w:val="clear" w:color="auto" w:fill="4BACC6" w:themeFill="accent5"/>
                <w:vAlign w:val="center"/>
              </w:tcPr>
              <w:p>
                <w:pPr>
                  <w:pStyle w:val="4"/>
                </w:pPr>
                <w:r>
                  <w:t>Monday</w:t>
                </w:r>
              </w:p>
            </w:tc>
          </w:sdtContent>
        </w:sdt>
        <w:sdt>
          <w:sdtPr>
            <w:alias w:val="Tuesday:"/>
            <w:tag w:val="Tuesday:"/>
            <w:id w:val="1970091155"/>
            <w:placeholder>
              <w:docPart w:val="FBCB3FEF31BD44719B89E1EEAFD4A00F"/>
            </w:placeholder>
            <w:temporary/>
            <w:showingPlcHdr/>
            <w15:appearance w15:val="hidden"/>
          </w:sdtPr>
          <w:sdtContent>
            <w:tc>
              <w:tcPr>
                <w:tcW w:w="1667" w:type="dxa"/>
                <w:shd w:val="clear" w:color="auto" w:fill="4BACC6" w:themeFill="accent5"/>
                <w:vAlign w:val="center"/>
              </w:tcPr>
              <w:p>
                <w:pPr>
                  <w:pStyle w:val="4"/>
                </w:pPr>
                <w:r>
                  <w:t>Tuesday</w:t>
                </w:r>
              </w:p>
            </w:tc>
          </w:sdtContent>
        </w:sdt>
        <w:sdt>
          <w:sdtPr>
            <w:alias w:val="Wednesday:"/>
            <w:tag w:val="Wednesday:"/>
            <w:id w:val="846439670"/>
            <w:placeholder>
              <w:docPart w:val="01F8DC6FDE524D74A581ADC0C8E6DABB"/>
            </w:placeholder>
            <w:temporary/>
            <w:showingPlcHdr/>
            <w15:appearance w15:val="hidden"/>
          </w:sdtPr>
          <w:sdtContent>
            <w:tc>
              <w:tcPr>
                <w:tcW w:w="1667" w:type="dxa"/>
                <w:shd w:val="clear" w:color="auto" w:fill="4BACC6" w:themeFill="accent5"/>
                <w:vAlign w:val="center"/>
              </w:tcPr>
              <w:p>
                <w:pPr>
                  <w:pStyle w:val="4"/>
                </w:pPr>
                <w:r>
                  <w:t>Wednesday</w:t>
                </w:r>
              </w:p>
            </w:tc>
          </w:sdtContent>
        </w:sdt>
        <w:sdt>
          <w:sdtPr>
            <w:alias w:val="Thursday:"/>
            <w:tag w:val="Thursday:"/>
            <w:id w:val="2068147571"/>
            <w:placeholder>
              <w:docPart w:val="B32937BF4EAC4AF6804CF29A19F7E2A6"/>
            </w:placeholder>
            <w:temporary/>
            <w:showingPlcHdr/>
            <w15:appearance w15:val="hidden"/>
          </w:sdtPr>
          <w:sdtContent>
            <w:tc>
              <w:tcPr>
                <w:tcW w:w="1667" w:type="dxa"/>
                <w:shd w:val="clear" w:color="auto" w:fill="4BACC6" w:themeFill="accent5"/>
                <w:vAlign w:val="center"/>
              </w:tcPr>
              <w:p>
                <w:pPr>
                  <w:pStyle w:val="4"/>
                </w:pPr>
                <w:r>
                  <w:t>Thursday</w:t>
                </w:r>
              </w:p>
            </w:tc>
          </w:sdtContent>
        </w:sdt>
        <w:sdt>
          <w:sdtPr>
            <w:alias w:val="Friday:"/>
            <w:tag w:val="Friday:"/>
            <w:id w:val="1182242920"/>
            <w:placeholder>
              <w:docPart w:val="FC460CAD735442368F3E55A9321E7633"/>
            </w:placeholder>
            <w:temporary/>
            <w:showingPlcHdr/>
            <w15:appearance w15:val="hidden"/>
          </w:sdtPr>
          <w:sdtContent>
            <w:tc>
              <w:tcPr>
                <w:tcW w:w="1667" w:type="dxa"/>
                <w:shd w:val="clear" w:color="auto" w:fill="4BACC6" w:themeFill="accent5"/>
                <w:vAlign w:val="center"/>
              </w:tcPr>
              <w:p>
                <w:pPr>
                  <w:pStyle w:val="4"/>
                </w:pPr>
                <w:r>
                  <w:t>Friday</w:t>
                </w:r>
              </w:p>
            </w:tc>
          </w:sdtContent>
        </w:sdt>
        <w:sdt>
          <w:sdtPr>
            <w:alias w:val="Saturday:"/>
            <w:tag w:val="Saturday:"/>
            <w:id w:val="-693304328"/>
            <w:placeholder>
              <w:docPart w:val="6AA66E9088734D96B380F3A895F0B7C3"/>
            </w:placeholder>
            <w:temporary/>
            <w:showingPlcHdr/>
            <w15:appearance w15:val="hidden"/>
          </w:sdtPr>
          <w:sdtContent>
            <w:tc>
              <w:tcPr>
                <w:tcW w:w="1667" w:type="dxa"/>
                <w:shd w:val="clear" w:color="auto" w:fill="4BACC6" w:themeFill="accent5"/>
                <w:vAlign w:val="center"/>
              </w:tcPr>
              <w:p>
                <w:pPr>
                  <w:pStyle w:val="4"/>
                </w:pPr>
                <w:r>
                  <w:t>Saturday</w:t>
                </w:r>
              </w:p>
            </w:tc>
          </w:sdtContent>
        </w:sdt>
        <w:sdt>
          <w:sdtPr>
            <w:alias w:val="Sunday:"/>
            <w:tag w:val="Sunday:"/>
            <w:id w:val="-1864350565"/>
            <w:placeholder>
              <w:docPart w:val="FF67E64791C342179E11B8FD396F90D7"/>
            </w:placeholder>
            <w:temporary/>
            <w:showingPlcHdr/>
            <w15:appearance w15:val="hidden"/>
          </w:sdtPr>
          <w:sdtContent>
            <w:tc>
              <w:tcPr>
                <w:tcW w:w="1667" w:type="dxa"/>
                <w:shd w:val="clear" w:color="auto" w:fill="4BACC6" w:themeFill="accent5"/>
                <w:vAlign w:val="center"/>
              </w:tcPr>
              <w:p>
                <w:pPr>
                  <w:pStyle w:val="4"/>
                </w:pPr>
                <w:r>
                  <w:t>Sunday</w:t>
                </w:r>
              </w:p>
            </w:tc>
          </w:sdtContent>
        </w:sdt>
      </w:tr>
      <w:tr>
        <w:tblPrEx>
          <w:tblBorders>
            <w:top w:val="single" w:color="585858" w:themeColor="text1" w:themeTint="A6" w:sz="2" w:space="0"/>
            <w:left w:val="single" w:color="585858" w:themeColor="text1" w:themeTint="A6" w:sz="2" w:space="0"/>
            <w:bottom w:val="single" w:color="585858" w:themeColor="text1" w:themeTint="A6" w:sz="2" w:space="0"/>
            <w:right w:val="single" w:color="585858" w:themeColor="text1" w:themeTint="A6" w:sz="2" w:space="0"/>
            <w:insideH w:val="single" w:color="585858" w:themeColor="text1" w:themeTint="A6" w:sz="2" w:space="0"/>
            <w:insideV w:val="single" w:color="585858" w:themeColor="text1" w:themeTint="A6" w:sz="2" w:space="0"/>
          </w:tblBorders>
          <w:tblCellMar>
            <w:top w:w="115" w:type="dxa"/>
            <w:left w:w="115" w:type="dxa"/>
            <w:bottom w:w="115" w:type="dxa"/>
            <w:right w:w="115" w:type="dxa"/>
          </w:tblCellMar>
        </w:tblPrEx>
        <w:trPr>
          <w:trHeight w:val="750" w:hRule="atLeast"/>
        </w:trPr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1st:"/>
            <w:tag w:val="1st:"/>
            <w:id w:val="1502388654"/>
            <w:placeholder>
              <w:docPart w:val="CAD4035FBCA24D54B9982D82D310EEEA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094" w:type="dxa"/>
                <w:shd w:val="clear" w:color="auto" w:fill="4BACC6" w:themeFill="accent5"/>
                <w:noWrap/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1st</w:t>
                </w:r>
              </w:p>
            </w:tc>
          </w:sdtContent>
        </w:sdt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auto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auto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auto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585858" w:themeColor="text1" w:themeTint="A6" w:sz="2" w:space="0"/>
            <w:left w:val="single" w:color="585858" w:themeColor="text1" w:themeTint="A6" w:sz="2" w:space="0"/>
            <w:bottom w:val="single" w:color="585858" w:themeColor="text1" w:themeTint="A6" w:sz="2" w:space="0"/>
            <w:right w:val="single" w:color="585858" w:themeColor="text1" w:themeTint="A6" w:sz="2" w:space="0"/>
            <w:insideH w:val="single" w:color="585858" w:themeColor="text1" w:themeTint="A6" w:sz="2" w:space="0"/>
            <w:insideV w:val="single" w:color="585858" w:themeColor="text1" w:themeTint="A6" w:sz="2" w:space="0"/>
          </w:tblBorders>
          <w:tblCellMar>
            <w:top w:w="115" w:type="dxa"/>
            <w:left w:w="115" w:type="dxa"/>
            <w:bottom w:w="115" w:type="dxa"/>
            <w:right w:w="115" w:type="dxa"/>
          </w:tblCellMar>
        </w:tblPrEx>
        <w:trPr>
          <w:trHeight w:val="750" w:hRule="atLeast"/>
        </w:trPr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2nd:"/>
            <w:tag w:val="2nd:"/>
            <w:id w:val="-1124927479"/>
            <w:placeholder>
              <w:docPart w:val="EB98F17DBF554A86A780EB95CBFD88B8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094" w:type="dxa"/>
                <w:shd w:val="clear" w:color="auto" w:fill="4BACC6" w:themeFill="accent5"/>
                <w:noWrap/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2nd</w:t>
                </w:r>
              </w:p>
            </w:tc>
          </w:sdtContent>
        </w:sdt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auto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auto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auto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585858" w:themeColor="text1" w:themeTint="A6" w:sz="2" w:space="0"/>
            <w:left w:val="single" w:color="585858" w:themeColor="text1" w:themeTint="A6" w:sz="2" w:space="0"/>
            <w:bottom w:val="single" w:color="585858" w:themeColor="text1" w:themeTint="A6" w:sz="2" w:space="0"/>
            <w:right w:val="single" w:color="585858" w:themeColor="text1" w:themeTint="A6" w:sz="2" w:space="0"/>
            <w:insideH w:val="single" w:color="585858" w:themeColor="text1" w:themeTint="A6" w:sz="2" w:space="0"/>
            <w:insideV w:val="single" w:color="585858" w:themeColor="text1" w:themeTint="A6" w:sz="2" w:space="0"/>
          </w:tblBorders>
          <w:tblCellMar>
            <w:top w:w="115" w:type="dxa"/>
            <w:left w:w="115" w:type="dxa"/>
            <w:bottom w:w="115" w:type="dxa"/>
            <w:right w:w="115" w:type="dxa"/>
          </w:tblCellMar>
        </w:tblPrEx>
        <w:trPr>
          <w:trHeight w:val="750" w:hRule="atLeast"/>
        </w:trPr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3rd:"/>
            <w:tag w:val="3rd:"/>
            <w:id w:val="-576597869"/>
            <w:placeholder>
              <w:docPart w:val="30776B3DBE9D4974B03BD45B319A2FE2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094" w:type="dxa"/>
                <w:shd w:val="clear" w:color="auto" w:fill="4BACC6" w:themeFill="accent5"/>
                <w:noWrap/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3rd</w:t>
                </w:r>
              </w:p>
            </w:tc>
          </w:sdtContent>
        </w:sdt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auto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auto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auto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585858" w:themeColor="text1" w:themeTint="A6" w:sz="2" w:space="0"/>
            <w:left w:val="single" w:color="585858" w:themeColor="text1" w:themeTint="A6" w:sz="2" w:space="0"/>
            <w:bottom w:val="single" w:color="585858" w:themeColor="text1" w:themeTint="A6" w:sz="2" w:space="0"/>
            <w:right w:val="single" w:color="585858" w:themeColor="text1" w:themeTint="A6" w:sz="2" w:space="0"/>
            <w:insideH w:val="single" w:color="585858" w:themeColor="text1" w:themeTint="A6" w:sz="2" w:space="0"/>
            <w:insideV w:val="single" w:color="585858" w:themeColor="text1" w:themeTint="A6" w:sz="2" w:space="0"/>
          </w:tblBorders>
          <w:tblCellMar>
            <w:top w:w="115" w:type="dxa"/>
            <w:left w:w="115" w:type="dxa"/>
            <w:bottom w:w="115" w:type="dxa"/>
            <w:right w:w="115" w:type="dxa"/>
          </w:tblCellMar>
        </w:tblPrEx>
        <w:trPr>
          <w:trHeight w:val="750" w:hRule="atLeast"/>
        </w:trPr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4th:"/>
            <w:tag w:val="4th:"/>
            <w:id w:val="-1774384894"/>
            <w:placeholder>
              <w:docPart w:val="83101902DCE2417F84471A88D5F8B090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094" w:type="dxa"/>
                <w:shd w:val="clear" w:color="auto" w:fill="4BACC6" w:themeFill="accent5"/>
                <w:noWrap/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4th</w:t>
                </w:r>
              </w:p>
            </w:tc>
          </w:sdtContent>
        </w:sdt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auto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auto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auto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585858" w:themeColor="text1" w:themeTint="A6" w:sz="2" w:space="0"/>
            <w:left w:val="single" w:color="585858" w:themeColor="text1" w:themeTint="A6" w:sz="2" w:space="0"/>
            <w:bottom w:val="single" w:color="585858" w:themeColor="text1" w:themeTint="A6" w:sz="2" w:space="0"/>
            <w:right w:val="single" w:color="585858" w:themeColor="text1" w:themeTint="A6" w:sz="2" w:space="0"/>
            <w:insideH w:val="single" w:color="585858" w:themeColor="text1" w:themeTint="A6" w:sz="2" w:space="0"/>
            <w:insideV w:val="single" w:color="585858" w:themeColor="text1" w:themeTint="A6" w:sz="2" w:space="0"/>
          </w:tblBorders>
          <w:tblCellMar>
            <w:top w:w="115" w:type="dxa"/>
            <w:left w:w="115" w:type="dxa"/>
            <w:bottom w:w="115" w:type="dxa"/>
            <w:right w:w="115" w:type="dxa"/>
          </w:tblCellMar>
        </w:tblPrEx>
        <w:trPr>
          <w:trHeight w:val="750" w:hRule="atLeast"/>
        </w:trPr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5th:"/>
            <w:tag w:val="5th:"/>
            <w:id w:val="-869146999"/>
            <w:placeholder>
              <w:docPart w:val="543D4E43FF4047DC8A72353F4645E575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094" w:type="dxa"/>
                <w:shd w:val="clear" w:color="auto" w:fill="4BACC6" w:themeFill="accent5"/>
                <w:noWrap/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5th</w:t>
                </w:r>
              </w:p>
            </w:tc>
          </w:sdtContent>
        </w:sdt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auto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auto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auto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585858" w:themeColor="text1" w:themeTint="A6" w:sz="2" w:space="0"/>
            <w:left w:val="single" w:color="585858" w:themeColor="text1" w:themeTint="A6" w:sz="2" w:space="0"/>
            <w:bottom w:val="single" w:color="585858" w:themeColor="text1" w:themeTint="A6" w:sz="2" w:space="0"/>
            <w:right w:val="single" w:color="585858" w:themeColor="text1" w:themeTint="A6" w:sz="2" w:space="0"/>
            <w:insideH w:val="single" w:color="585858" w:themeColor="text1" w:themeTint="A6" w:sz="2" w:space="0"/>
            <w:insideV w:val="single" w:color="585858" w:themeColor="text1" w:themeTint="A6" w:sz="2" w:space="0"/>
          </w:tblBorders>
          <w:tblCellMar>
            <w:top w:w="115" w:type="dxa"/>
            <w:left w:w="115" w:type="dxa"/>
            <w:bottom w:w="115" w:type="dxa"/>
            <w:right w:w="115" w:type="dxa"/>
          </w:tblCellMar>
        </w:tblPrEx>
        <w:trPr>
          <w:trHeight w:val="750" w:hRule="atLeast"/>
        </w:trPr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6th:"/>
            <w:tag w:val="6th:"/>
            <w:id w:val="921215374"/>
            <w:placeholder>
              <w:docPart w:val="86099832DC61434ABCF36C42216B2A3F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094" w:type="dxa"/>
                <w:shd w:val="clear" w:color="auto" w:fill="4BACC6" w:themeFill="accent5"/>
                <w:noWrap/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6th</w:t>
                </w:r>
              </w:p>
            </w:tc>
          </w:sdtContent>
        </w:sdt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auto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auto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auto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585858" w:themeColor="text1" w:themeTint="A6" w:sz="2" w:space="0"/>
            <w:left w:val="single" w:color="585858" w:themeColor="text1" w:themeTint="A6" w:sz="2" w:space="0"/>
            <w:bottom w:val="single" w:color="585858" w:themeColor="text1" w:themeTint="A6" w:sz="2" w:space="0"/>
            <w:right w:val="single" w:color="585858" w:themeColor="text1" w:themeTint="A6" w:sz="2" w:space="0"/>
            <w:insideH w:val="single" w:color="585858" w:themeColor="text1" w:themeTint="A6" w:sz="2" w:space="0"/>
            <w:insideV w:val="single" w:color="585858" w:themeColor="text1" w:themeTint="A6" w:sz="2" w:space="0"/>
          </w:tblBorders>
          <w:tblCellMar>
            <w:top w:w="115" w:type="dxa"/>
            <w:left w:w="115" w:type="dxa"/>
            <w:bottom w:w="115" w:type="dxa"/>
            <w:right w:w="115" w:type="dxa"/>
          </w:tblCellMar>
        </w:tblPrEx>
        <w:trPr>
          <w:trHeight w:val="750" w:hRule="atLeast"/>
        </w:trPr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7th:"/>
            <w:tag w:val="7th:"/>
            <w:id w:val="937262228"/>
            <w:placeholder>
              <w:docPart w:val="7EE0926A45A24694994D4580FA319967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094" w:type="dxa"/>
                <w:shd w:val="clear" w:color="auto" w:fill="4BACC6" w:themeFill="accent5"/>
                <w:noWrap/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7th</w:t>
                </w:r>
              </w:p>
            </w:tc>
          </w:sdtContent>
        </w:sdt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auto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auto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auto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585858" w:themeColor="text1" w:themeTint="A6" w:sz="2" w:space="0"/>
            <w:left w:val="single" w:color="585858" w:themeColor="text1" w:themeTint="A6" w:sz="2" w:space="0"/>
            <w:bottom w:val="single" w:color="585858" w:themeColor="text1" w:themeTint="A6" w:sz="2" w:space="0"/>
            <w:right w:val="single" w:color="585858" w:themeColor="text1" w:themeTint="A6" w:sz="2" w:space="0"/>
            <w:insideH w:val="single" w:color="585858" w:themeColor="text1" w:themeTint="A6" w:sz="2" w:space="0"/>
            <w:insideV w:val="single" w:color="585858" w:themeColor="text1" w:themeTint="A6" w:sz="2" w:space="0"/>
          </w:tblBorders>
          <w:tblCellMar>
            <w:top w:w="115" w:type="dxa"/>
            <w:left w:w="115" w:type="dxa"/>
            <w:bottom w:w="115" w:type="dxa"/>
            <w:right w:w="115" w:type="dxa"/>
          </w:tblCellMar>
        </w:tblPrEx>
        <w:trPr>
          <w:trHeight w:val="750" w:hRule="atLeast"/>
        </w:trPr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8th:"/>
            <w:tag w:val="8th:"/>
            <w:id w:val="-1994017889"/>
            <w:placeholder>
              <w:docPart w:val="3AA7C99913B440B9B325D2F08CFC88CC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094" w:type="dxa"/>
                <w:shd w:val="clear" w:color="auto" w:fill="4BACC6" w:themeFill="accent5"/>
                <w:noWrap/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8th</w:t>
                </w:r>
              </w:p>
            </w:tc>
          </w:sdtContent>
        </w:sdt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auto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auto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  <w:tc>
          <w:tcPr>
            <w:tcW w:w="1667" w:type="dxa"/>
            <w:shd w:val="clear" w:color="auto" w:fill="auto"/>
          </w:tcPr>
          <w:p/>
        </w:tc>
        <w:tc>
          <w:tcPr>
            <w:tcW w:w="1667" w:type="dxa"/>
            <w:shd w:val="clear" w:color="auto" w:fill="F1F1F1" w:themeFill="background1" w:themeFillShade="F2"/>
          </w:tcPr>
          <w:p/>
        </w:tc>
      </w:tr>
    </w:tbl>
    <w:p>
      <w:bookmarkStart w:id="0" w:name="_GoBack"/>
      <w:bookmarkEnd w:id="0"/>
      <w: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1369060</wp:posOffset>
                </wp:positionH>
                <wp:positionV relativeFrom="paragraph">
                  <wp:posOffset>-66675</wp:posOffset>
                </wp:positionV>
                <wp:extent cx="6248400" cy="1404620"/>
                <wp:effectExtent l="0" t="0" r="0" b="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Shift Schedule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107.8pt;margin-top:-5.25pt;height:110.6pt;width:492pt;mso-wrap-distance-bottom:3.6pt;mso-wrap-distance-left:9pt;mso-wrap-distance-right:9pt;mso-wrap-distance-top:3.6pt;z-index:251659264;mso-width-relative:page;mso-height-relative:margin;mso-height-percent:200;" filled="f" stroked="f" coordsize="21600,21600" o:gfxdata="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IS6W7YAAAADAEAAA8AAAAAAAAAAQAgAAAAIgAAAGRycy9kb3ducmV2&#10;LnhtbFBLAQIUABQAAAAIAIdO4kDOsExK/AEAAN0DAAAOAAAAAAAAAAEAIAAAACcBAABkcnMvZTJv&#10;RG9jLnhtbFBLBQYAAAAABgAGAFkBAACV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ascii="Montserrat" w:hAnsi="Montserrat"/>
                          <w:b/>
                          <w:bCs/>
                          <w:color w:val="FFFFFF" w:themeColor="background1"/>
                          <w:sz w:val="56"/>
                          <w:szCs w:val="5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Montserrat" w:hAnsi="Montserrat"/>
                          <w:b/>
                          <w:bCs/>
                          <w:color w:val="FFFFFF" w:themeColor="background1"/>
                          <w:sz w:val="56"/>
                          <w:szCs w:val="5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Shift Schedule Template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-2329815</wp:posOffset>
                </wp:positionH>
                <wp:positionV relativeFrom="paragraph">
                  <wp:posOffset>-1962785</wp:posOffset>
                </wp:positionV>
                <wp:extent cx="12808585" cy="9888220"/>
                <wp:effectExtent l="0" t="0" r="12700" b="1841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08403" cy="9887956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183.45pt;margin-top:-154.55pt;height:778.6pt;width:1008.55pt;z-index:-251656192;v-text-anchor:middle;mso-width-relative:page;mso-height-relative:page;" fillcolor="#558ED5 [1951]" filled="t" stroked="t" coordsize="21600,21600" o:gfxdata="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I+MJ2rbAAAADwEAAA8AAAAAAAAAAQAgAAAAIgAAAGRycy9kb3ducmV2LnhtbFBL&#10;AQIUABQAAAAIAIdO4kChePv0ZQIAAO4EAAAOAAAAAAAAAAEAIAAAACoBAABkcnMvZTJvRG9jLnht&#10;bFBLBQYAAAAABgAGAFkBAAABBgAAAAA=&#10;">
                <v:fill on="t" focussize="0,0"/>
                <v:stroke weight="2pt" color="#385D8A [3204]" joinstyle="round"/>
                <v:imagedata o:title=""/>
                <o:lock v:ext="edit" aspectratio="f"/>
              </v:rect>
            </w:pict>
          </mc:Fallback>
        </mc:AlternateContent>
      </w:r>
    </w:p>
    <w:sectPr>
      <w:pgSz w:w="15840" w:h="12240" w:orient="landscape"/>
      <w:pgMar w:top="1080" w:right="1080" w:bottom="1080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6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6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6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5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5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53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52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6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5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NotDisplayPageBoundaries w:val="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attachedTemplate r:id="rId1"/>
  <w:documentProtection w:enforcement="0"/>
  <w:defaultTabStop w:val="720"/>
  <w:drawingGridHorizontalSpacing w:val="187"/>
  <w:drawingGridVerticalSpacing w:val="187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1D2"/>
    <w:rsid w:val="00035F51"/>
    <w:rsid w:val="000A2B55"/>
    <w:rsid w:val="000F580C"/>
    <w:rsid w:val="00112018"/>
    <w:rsid w:val="001C0E32"/>
    <w:rsid w:val="001C70A2"/>
    <w:rsid w:val="001E0505"/>
    <w:rsid w:val="002A578C"/>
    <w:rsid w:val="002F1CE7"/>
    <w:rsid w:val="003231D2"/>
    <w:rsid w:val="00350D85"/>
    <w:rsid w:val="00363071"/>
    <w:rsid w:val="003A7DAF"/>
    <w:rsid w:val="003D4411"/>
    <w:rsid w:val="00441DD7"/>
    <w:rsid w:val="004E0B73"/>
    <w:rsid w:val="00544B7B"/>
    <w:rsid w:val="00555C19"/>
    <w:rsid w:val="005721AC"/>
    <w:rsid w:val="005E48EC"/>
    <w:rsid w:val="00632D2F"/>
    <w:rsid w:val="00745595"/>
    <w:rsid w:val="007745C4"/>
    <w:rsid w:val="008156AD"/>
    <w:rsid w:val="008B19BB"/>
    <w:rsid w:val="00964F89"/>
    <w:rsid w:val="009E59D1"/>
    <w:rsid w:val="00A1052D"/>
    <w:rsid w:val="00AC51C3"/>
    <w:rsid w:val="00B203D0"/>
    <w:rsid w:val="00B9109F"/>
    <w:rsid w:val="00BC6536"/>
    <w:rsid w:val="00C21DF9"/>
    <w:rsid w:val="00C22695"/>
    <w:rsid w:val="00CE1A30"/>
    <w:rsid w:val="00D324AF"/>
    <w:rsid w:val="00D826C2"/>
    <w:rsid w:val="00DA4D61"/>
    <w:rsid w:val="00DC40E5"/>
    <w:rsid w:val="00DE1795"/>
    <w:rsid w:val="00EC256D"/>
    <w:rsid w:val="00F158A4"/>
    <w:rsid w:val="00F27739"/>
    <w:rsid w:val="00F34D8F"/>
    <w:rsid w:val="00F86D2B"/>
    <w:rsid w:val="00FC11E7"/>
    <w:rsid w:val="1CD7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iPriority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iPriority="0" w:name="Subtitle"/>
    <w:lsdException w:uiPriority="0" w:name="Salutation"/>
    <w:lsdException w:uiPriority="0" w:name="Date"/>
    <w:lsdException w:uiPriority="0" w:name="Body Text First Indent"/>
    <w:lsdException w:qFormat="1" w:uiPriority="0" w:name="Body Text First Indent 2"/>
    <w:lsdException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uiPriority="0" w:name="Hyperlink"/>
    <w:lsdException w:uiPriority="0" w:name="FollowedHyperlink"/>
    <w:lsdException w:qFormat="1" w:uiPriority="0" w:name="Strong"/>
    <w:lsdException w:qFormat="1" w:uiPriority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iPriority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99" w:name="Placeholder Text"/>
    <w:lsdException w:qFormat="1" w:uiPriority="1" w:name="No Spacing"/>
    <w:lsdException w:unhideWhenUsed="0" w:uiPriority="60" w:semiHidden="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qFormat="1"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qFormat="1"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qFormat="1"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rPr>
      <w:rFonts w:eastAsia="Times New Roman" w:cs="Times New Roman" w:asciiTheme="minorHAnsi" w:hAnsiTheme="minorHAns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250"/>
    <w:qFormat/>
    <w:uiPriority w:val="0"/>
    <w:pPr>
      <w:outlineLvl w:val="0"/>
    </w:pPr>
    <w:rPr>
      <w:rFonts w:asciiTheme="majorHAnsi" w:hAnsiTheme="majorHAnsi"/>
      <w:b/>
      <w:sz w:val="32"/>
      <w:szCs w:val="32"/>
    </w:rPr>
  </w:style>
  <w:style w:type="paragraph" w:styleId="3">
    <w:name w:val="heading 2"/>
    <w:basedOn w:val="2"/>
    <w:next w:val="1"/>
    <w:link w:val="251"/>
    <w:qFormat/>
    <w:uiPriority w:val="0"/>
    <w:pPr>
      <w:jc w:val="right"/>
      <w:outlineLvl w:val="1"/>
    </w:pPr>
    <w:rPr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4">
    <w:name w:val="heading 3"/>
    <w:basedOn w:val="1"/>
    <w:next w:val="1"/>
    <w:link w:val="249"/>
    <w:qFormat/>
    <w:uiPriority w:val="0"/>
    <w:pPr>
      <w:jc w:val="center"/>
      <w:outlineLvl w:val="2"/>
    </w:pPr>
    <w:rPr>
      <w:rFonts w:asciiTheme="majorHAnsi" w:hAnsiTheme="majorHAnsi"/>
    </w:rPr>
  </w:style>
  <w:style w:type="paragraph" w:styleId="5">
    <w:name w:val="heading 4"/>
    <w:basedOn w:val="1"/>
    <w:next w:val="1"/>
    <w:link w:val="323"/>
    <w:semiHidden/>
    <w:unhideWhenUsed/>
    <w:qFormat/>
    <w:uiPriority w:val="0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paragraph" w:styleId="6">
    <w:name w:val="heading 5"/>
    <w:basedOn w:val="1"/>
    <w:next w:val="1"/>
    <w:link w:val="324"/>
    <w:semiHidden/>
    <w:unhideWhenUsed/>
    <w:qFormat/>
    <w:uiPriority w:val="0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376092" w:themeColor="accent1" w:themeShade="BF"/>
    </w:rPr>
  </w:style>
  <w:style w:type="paragraph" w:styleId="7">
    <w:name w:val="heading 6"/>
    <w:basedOn w:val="1"/>
    <w:next w:val="1"/>
    <w:link w:val="325"/>
    <w:semiHidden/>
    <w:unhideWhenUsed/>
    <w:qFormat/>
    <w:uiPriority w:val="0"/>
    <w:pPr>
      <w:keepNext/>
      <w:keepLines/>
      <w:spacing w:before="40"/>
      <w:outlineLvl w:val="5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7"/>
    <w:basedOn w:val="1"/>
    <w:next w:val="1"/>
    <w:link w:val="326"/>
    <w:semiHidden/>
    <w:unhideWhenUsed/>
    <w:qFormat/>
    <w:uiPriority w:val="0"/>
    <w:pPr>
      <w:keepNext/>
      <w:keepLines/>
      <w:spacing w:before="40"/>
      <w:outlineLvl w:val="6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8"/>
    <w:basedOn w:val="1"/>
    <w:next w:val="1"/>
    <w:link w:val="327"/>
    <w:semiHidden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328"/>
    <w:semiHidden/>
    <w:unhideWhenUsed/>
    <w:qFormat/>
    <w:uiPriority w:val="0"/>
    <w:pPr>
      <w:keepNext/>
      <w:keepLines/>
      <w:spacing w:before="40"/>
      <w:outlineLvl w:val="8"/>
    </w:pPr>
    <w:rPr>
      <w:rFonts w:asciiTheme="majorHAnsi" w:hAnsiTheme="majorHAnsi" w:eastAsiaTheme="majorEastAsia" w:cstheme="majorBidi"/>
      <w:i/>
      <w:iCs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88">
    <w:name w:val="Default Paragraph Font"/>
    <w:semiHidden/>
    <w:unhideWhenUsed/>
    <w:uiPriority w:val="1"/>
  </w:style>
  <w:style w:type="table" w:default="1" w:styleId="10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semiHidden/>
    <w:unhideWhenUsed/>
    <w:uiPriority w:val="0"/>
    <w:rPr>
      <w:rFonts w:ascii="Tahoma" w:hAnsi="Tahoma" w:cs="Tahoma"/>
      <w:szCs w:val="16"/>
    </w:rPr>
  </w:style>
  <w:style w:type="paragraph" w:styleId="12">
    <w:name w:val="Block Text"/>
    <w:basedOn w:val="1"/>
    <w:semiHidden/>
    <w:unhideWhenUsed/>
    <w:qFormat/>
    <w:uiPriority w:val="0"/>
    <w:pPr>
      <w:pBdr>
        <w:top w:val="single" w:color="366091" w:themeColor="accent1" w:themeShade="BF" w:sz="2" w:space="10"/>
        <w:left w:val="single" w:color="366091" w:themeColor="accent1" w:themeShade="BF" w:sz="2" w:space="10"/>
        <w:bottom w:val="single" w:color="366091" w:themeColor="accent1" w:themeShade="BF" w:sz="2" w:space="10"/>
        <w:right w:val="single" w:color="366091" w:themeColor="accent1" w:themeShade="BF" w:sz="2" w:space="10"/>
      </w:pBdr>
      <w:ind w:left="1152" w:right="1152"/>
    </w:pPr>
    <w:rPr>
      <w:rFonts w:eastAsiaTheme="minorEastAsia" w:cstheme="minorBidi"/>
      <w:i/>
      <w:iCs/>
      <w:color w:val="376092" w:themeColor="accent1" w:themeShade="BF"/>
    </w:rPr>
  </w:style>
  <w:style w:type="paragraph" w:styleId="13">
    <w:name w:val="Body Text"/>
    <w:basedOn w:val="1"/>
    <w:link w:val="256"/>
    <w:semiHidden/>
    <w:unhideWhenUsed/>
    <w:uiPriority w:val="0"/>
    <w:pPr>
      <w:spacing w:after="120"/>
    </w:pPr>
  </w:style>
  <w:style w:type="paragraph" w:styleId="14">
    <w:name w:val="Body Text 2"/>
    <w:basedOn w:val="1"/>
    <w:link w:val="257"/>
    <w:semiHidden/>
    <w:unhideWhenUsed/>
    <w:qFormat/>
    <w:uiPriority w:val="0"/>
    <w:pPr>
      <w:spacing w:after="120" w:line="480" w:lineRule="auto"/>
    </w:pPr>
  </w:style>
  <w:style w:type="paragraph" w:styleId="15">
    <w:name w:val="Body Text 3"/>
    <w:basedOn w:val="1"/>
    <w:link w:val="258"/>
    <w:semiHidden/>
    <w:unhideWhenUsed/>
    <w:qFormat/>
    <w:uiPriority w:val="0"/>
    <w:pPr>
      <w:spacing w:after="120"/>
    </w:pPr>
    <w:rPr>
      <w:szCs w:val="16"/>
    </w:rPr>
  </w:style>
  <w:style w:type="paragraph" w:styleId="16">
    <w:name w:val="Body Text First Indent"/>
    <w:basedOn w:val="13"/>
    <w:link w:val="259"/>
    <w:semiHidden/>
    <w:unhideWhenUsed/>
    <w:uiPriority w:val="0"/>
    <w:pPr>
      <w:spacing w:after="0"/>
      <w:ind w:firstLine="360"/>
    </w:pPr>
  </w:style>
  <w:style w:type="paragraph" w:styleId="17">
    <w:name w:val="Body Text Indent"/>
    <w:basedOn w:val="1"/>
    <w:link w:val="260"/>
    <w:semiHidden/>
    <w:unhideWhenUsed/>
    <w:uiPriority w:val="0"/>
    <w:pPr>
      <w:spacing w:after="120"/>
      <w:ind w:left="283"/>
    </w:pPr>
  </w:style>
  <w:style w:type="paragraph" w:styleId="18">
    <w:name w:val="Body Text First Indent 2"/>
    <w:basedOn w:val="17"/>
    <w:link w:val="261"/>
    <w:semiHidden/>
    <w:unhideWhenUsed/>
    <w:qFormat/>
    <w:uiPriority w:val="0"/>
    <w:pPr>
      <w:spacing w:after="0"/>
      <w:ind w:left="360" w:firstLine="360"/>
    </w:pPr>
  </w:style>
  <w:style w:type="paragraph" w:styleId="19">
    <w:name w:val="Body Text Indent 2"/>
    <w:basedOn w:val="1"/>
    <w:link w:val="262"/>
    <w:semiHidden/>
    <w:unhideWhenUsed/>
    <w:qFormat/>
    <w:uiPriority w:val="0"/>
    <w:pPr>
      <w:spacing w:after="120" w:line="480" w:lineRule="auto"/>
      <w:ind w:left="283"/>
    </w:pPr>
  </w:style>
  <w:style w:type="paragraph" w:styleId="20">
    <w:name w:val="Body Text Indent 3"/>
    <w:basedOn w:val="1"/>
    <w:link w:val="263"/>
    <w:semiHidden/>
    <w:unhideWhenUsed/>
    <w:qFormat/>
    <w:uiPriority w:val="0"/>
    <w:pPr>
      <w:spacing w:after="120"/>
      <w:ind w:left="283"/>
    </w:pPr>
    <w:rPr>
      <w:szCs w:val="16"/>
    </w:rPr>
  </w:style>
  <w:style w:type="paragraph" w:styleId="21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Cs w:val="18"/>
      <w14:textFill>
        <w14:solidFill>
          <w14:schemeClr w14:val="tx2"/>
        </w14:solidFill>
      </w14:textFill>
    </w:rPr>
  </w:style>
  <w:style w:type="paragraph" w:styleId="22">
    <w:name w:val="Closing"/>
    <w:basedOn w:val="1"/>
    <w:link w:val="265"/>
    <w:semiHidden/>
    <w:unhideWhenUsed/>
    <w:uiPriority w:val="0"/>
    <w:pPr>
      <w:ind w:left="4252"/>
    </w:pPr>
  </w:style>
  <w:style w:type="paragraph" w:styleId="23">
    <w:name w:val="annotation text"/>
    <w:basedOn w:val="1"/>
    <w:link w:val="266"/>
    <w:semiHidden/>
    <w:unhideWhenUsed/>
    <w:uiPriority w:val="0"/>
    <w:rPr>
      <w:szCs w:val="20"/>
    </w:rPr>
  </w:style>
  <w:style w:type="paragraph" w:styleId="24">
    <w:name w:val="annotation subject"/>
    <w:basedOn w:val="23"/>
    <w:next w:val="23"/>
    <w:link w:val="267"/>
    <w:semiHidden/>
    <w:unhideWhenUsed/>
    <w:uiPriority w:val="0"/>
    <w:rPr>
      <w:b/>
      <w:bCs/>
    </w:rPr>
  </w:style>
  <w:style w:type="paragraph" w:styleId="25">
    <w:name w:val="Date"/>
    <w:basedOn w:val="1"/>
    <w:next w:val="1"/>
    <w:link w:val="268"/>
    <w:semiHidden/>
    <w:unhideWhenUsed/>
    <w:uiPriority w:val="0"/>
  </w:style>
  <w:style w:type="paragraph" w:styleId="26">
    <w:name w:val="Document Map"/>
    <w:basedOn w:val="1"/>
    <w:link w:val="269"/>
    <w:semiHidden/>
    <w:unhideWhenUsed/>
    <w:uiPriority w:val="0"/>
    <w:rPr>
      <w:rFonts w:ascii="Segoe UI" w:hAnsi="Segoe UI" w:cs="Segoe UI"/>
      <w:szCs w:val="16"/>
    </w:rPr>
  </w:style>
  <w:style w:type="paragraph" w:styleId="27">
    <w:name w:val="E-mail Signature"/>
    <w:basedOn w:val="1"/>
    <w:link w:val="270"/>
    <w:semiHidden/>
    <w:unhideWhenUsed/>
    <w:uiPriority w:val="0"/>
  </w:style>
  <w:style w:type="paragraph" w:styleId="28">
    <w:name w:val="endnote text"/>
    <w:basedOn w:val="1"/>
    <w:link w:val="271"/>
    <w:semiHidden/>
    <w:unhideWhenUsed/>
    <w:uiPriority w:val="0"/>
    <w:rPr>
      <w:szCs w:val="20"/>
    </w:rPr>
  </w:style>
  <w:style w:type="paragraph" w:styleId="29">
    <w:name w:val="envelope address"/>
    <w:basedOn w:val="1"/>
    <w:semiHidden/>
    <w:unhideWhenUsed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0">
    <w:name w:val="envelope return"/>
    <w:basedOn w:val="1"/>
    <w:semiHidden/>
    <w:unhideWhenUsed/>
    <w:uiPriority w:val="0"/>
    <w:rPr>
      <w:rFonts w:asciiTheme="majorHAnsi" w:hAnsiTheme="majorHAnsi" w:eastAsiaTheme="majorEastAsia" w:cstheme="majorBidi"/>
      <w:szCs w:val="20"/>
    </w:rPr>
  </w:style>
  <w:style w:type="paragraph" w:styleId="31">
    <w:name w:val="footer"/>
    <w:basedOn w:val="1"/>
    <w:link w:val="254"/>
    <w:unhideWhenUsed/>
    <w:uiPriority w:val="0"/>
    <w:pPr>
      <w:tabs>
        <w:tab w:val="center" w:pos="4513"/>
        <w:tab w:val="right" w:pos="9026"/>
      </w:tabs>
    </w:pPr>
  </w:style>
  <w:style w:type="paragraph" w:styleId="32">
    <w:name w:val="footnote text"/>
    <w:basedOn w:val="1"/>
    <w:link w:val="272"/>
    <w:semiHidden/>
    <w:unhideWhenUsed/>
    <w:uiPriority w:val="0"/>
    <w:rPr>
      <w:szCs w:val="20"/>
    </w:rPr>
  </w:style>
  <w:style w:type="paragraph" w:styleId="33">
    <w:name w:val="header"/>
    <w:basedOn w:val="1"/>
    <w:link w:val="253"/>
    <w:unhideWhenUsed/>
    <w:qFormat/>
    <w:uiPriority w:val="0"/>
    <w:pPr>
      <w:tabs>
        <w:tab w:val="center" w:pos="4513"/>
        <w:tab w:val="right" w:pos="9026"/>
      </w:tabs>
    </w:pPr>
  </w:style>
  <w:style w:type="paragraph" w:styleId="34">
    <w:name w:val="HTML Address"/>
    <w:basedOn w:val="1"/>
    <w:link w:val="329"/>
    <w:semiHidden/>
    <w:unhideWhenUsed/>
    <w:uiPriority w:val="0"/>
    <w:rPr>
      <w:i/>
      <w:iCs/>
    </w:rPr>
  </w:style>
  <w:style w:type="paragraph" w:styleId="35">
    <w:name w:val="HTML Preformatted"/>
    <w:basedOn w:val="1"/>
    <w:link w:val="330"/>
    <w:semiHidden/>
    <w:unhideWhenUsed/>
    <w:uiPriority w:val="0"/>
    <w:rPr>
      <w:rFonts w:ascii="Consolas" w:hAnsi="Consolas"/>
      <w:szCs w:val="20"/>
    </w:rPr>
  </w:style>
  <w:style w:type="paragraph" w:styleId="36">
    <w:name w:val="index 1"/>
    <w:basedOn w:val="1"/>
    <w:next w:val="1"/>
    <w:semiHidden/>
    <w:unhideWhenUsed/>
    <w:uiPriority w:val="0"/>
    <w:pPr>
      <w:ind w:left="220" w:hanging="220"/>
    </w:pPr>
  </w:style>
  <w:style w:type="paragraph" w:styleId="37">
    <w:name w:val="index 2"/>
    <w:basedOn w:val="1"/>
    <w:next w:val="1"/>
    <w:semiHidden/>
    <w:unhideWhenUsed/>
    <w:uiPriority w:val="0"/>
    <w:pPr>
      <w:ind w:left="440" w:hanging="220"/>
    </w:pPr>
  </w:style>
  <w:style w:type="paragraph" w:styleId="38">
    <w:name w:val="index 3"/>
    <w:basedOn w:val="1"/>
    <w:next w:val="1"/>
    <w:semiHidden/>
    <w:unhideWhenUsed/>
    <w:uiPriority w:val="0"/>
    <w:pPr>
      <w:ind w:left="660" w:hanging="220"/>
    </w:pPr>
  </w:style>
  <w:style w:type="paragraph" w:styleId="39">
    <w:name w:val="index 4"/>
    <w:basedOn w:val="1"/>
    <w:next w:val="1"/>
    <w:semiHidden/>
    <w:unhideWhenUsed/>
    <w:uiPriority w:val="0"/>
    <w:pPr>
      <w:ind w:left="880" w:hanging="220"/>
    </w:pPr>
  </w:style>
  <w:style w:type="paragraph" w:styleId="40">
    <w:name w:val="index 5"/>
    <w:basedOn w:val="1"/>
    <w:next w:val="1"/>
    <w:semiHidden/>
    <w:unhideWhenUsed/>
    <w:uiPriority w:val="0"/>
    <w:pPr>
      <w:ind w:left="1100" w:hanging="220"/>
    </w:pPr>
  </w:style>
  <w:style w:type="paragraph" w:styleId="41">
    <w:name w:val="index 6"/>
    <w:basedOn w:val="1"/>
    <w:next w:val="1"/>
    <w:semiHidden/>
    <w:unhideWhenUsed/>
    <w:uiPriority w:val="0"/>
    <w:pPr>
      <w:ind w:left="1320" w:hanging="220"/>
    </w:pPr>
  </w:style>
  <w:style w:type="paragraph" w:styleId="42">
    <w:name w:val="index 7"/>
    <w:basedOn w:val="1"/>
    <w:next w:val="1"/>
    <w:semiHidden/>
    <w:unhideWhenUsed/>
    <w:uiPriority w:val="0"/>
    <w:pPr>
      <w:ind w:left="1540" w:hanging="220"/>
    </w:pPr>
  </w:style>
  <w:style w:type="paragraph" w:styleId="43">
    <w:name w:val="index 8"/>
    <w:basedOn w:val="1"/>
    <w:next w:val="1"/>
    <w:semiHidden/>
    <w:unhideWhenUsed/>
    <w:uiPriority w:val="0"/>
    <w:pPr>
      <w:ind w:left="1760" w:hanging="220"/>
    </w:pPr>
  </w:style>
  <w:style w:type="paragraph" w:styleId="44">
    <w:name w:val="index 9"/>
    <w:basedOn w:val="1"/>
    <w:next w:val="1"/>
    <w:semiHidden/>
    <w:unhideWhenUsed/>
    <w:uiPriority w:val="0"/>
    <w:pPr>
      <w:ind w:left="1980" w:hanging="220"/>
    </w:pPr>
  </w:style>
  <w:style w:type="paragraph" w:styleId="45">
    <w:name w:val="index heading"/>
    <w:basedOn w:val="1"/>
    <w:next w:val="36"/>
    <w:semiHidden/>
    <w:unhideWhenUsed/>
    <w:uiPriority w:val="0"/>
    <w:rPr>
      <w:rFonts w:asciiTheme="majorHAnsi" w:hAnsiTheme="majorHAnsi" w:eastAsiaTheme="majorEastAsia" w:cstheme="majorBidi"/>
      <w:b/>
      <w:bCs/>
    </w:rPr>
  </w:style>
  <w:style w:type="paragraph" w:styleId="46">
    <w:name w:val="List"/>
    <w:basedOn w:val="1"/>
    <w:semiHidden/>
    <w:unhideWhenUsed/>
    <w:uiPriority w:val="0"/>
    <w:pPr>
      <w:ind w:left="283" w:hanging="283"/>
      <w:contextualSpacing/>
    </w:pPr>
  </w:style>
  <w:style w:type="paragraph" w:styleId="47">
    <w:name w:val="List 2"/>
    <w:basedOn w:val="1"/>
    <w:semiHidden/>
    <w:unhideWhenUsed/>
    <w:uiPriority w:val="0"/>
    <w:pPr>
      <w:ind w:left="566" w:hanging="283"/>
      <w:contextualSpacing/>
    </w:pPr>
  </w:style>
  <w:style w:type="paragraph" w:styleId="48">
    <w:name w:val="List 3"/>
    <w:basedOn w:val="1"/>
    <w:semiHidden/>
    <w:unhideWhenUsed/>
    <w:uiPriority w:val="0"/>
    <w:pPr>
      <w:ind w:left="849" w:hanging="283"/>
      <w:contextualSpacing/>
    </w:pPr>
  </w:style>
  <w:style w:type="paragraph" w:styleId="49">
    <w:name w:val="List 4"/>
    <w:basedOn w:val="1"/>
    <w:semiHidden/>
    <w:unhideWhenUsed/>
    <w:uiPriority w:val="0"/>
    <w:pPr>
      <w:ind w:left="1132" w:hanging="283"/>
      <w:contextualSpacing/>
    </w:pPr>
  </w:style>
  <w:style w:type="paragraph" w:styleId="50">
    <w:name w:val="List 5"/>
    <w:basedOn w:val="1"/>
    <w:semiHidden/>
    <w:unhideWhenUsed/>
    <w:uiPriority w:val="0"/>
    <w:pPr>
      <w:ind w:left="1415" w:hanging="283"/>
      <w:contextualSpacing/>
    </w:pPr>
  </w:style>
  <w:style w:type="paragraph" w:styleId="51">
    <w:name w:val="List Bullet"/>
    <w:basedOn w:val="1"/>
    <w:semiHidden/>
    <w:unhideWhenUsed/>
    <w:uiPriority w:val="0"/>
    <w:pPr>
      <w:numPr>
        <w:ilvl w:val="0"/>
        <w:numId w:val="1"/>
      </w:numPr>
      <w:contextualSpacing/>
    </w:pPr>
  </w:style>
  <w:style w:type="paragraph" w:styleId="52">
    <w:name w:val="List Bullet 2"/>
    <w:basedOn w:val="1"/>
    <w:semiHidden/>
    <w:unhideWhenUsed/>
    <w:uiPriority w:val="0"/>
    <w:pPr>
      <w:numPr>
        <w:ilvl w:val="0"/>
        <w:numId w:val="2"/>
      </w:numPr>
      <w:contextualSpacing/>
    </w:pPr>
  </w:style>
  <w:style w:type="paragraph" w:styleId="53">
    <w:name w:val="List Bullet 3"/>
    <w:basedOn w:val="1"/>
    <w:semiHidden/>
    <w:unhideWhenUsed/>
    <w:uiPriority w:val="0"/>
    <w:pPr>
      <w:numPr>
        <w:ilvl w:val="0"/>
        <w:numId w:val="3"/>
      </w:numPr>
      <w:contextualSpacing/>
    </w:pPr>
  </w:style>
  <w:style w:type="paragraph" w:styleId="54">
    <w:name w:val="List Bullet 4"/>
    <w:basedOn w:val="1"/>
    <w:semiHidden/>
    <w:unhideWhenUsed/>
    <w:uiPriority w:val="0"/>
    <w:pPr>
      <w:numPr>
        <w:ilvl w:val="0"/>
        <w:numId w:val="4"/>
      </w:numPr>
      <w:contextualSpacing/>
    </w:pPr>
  </w:style>
  <w:style w:type="paragraph" w:styleId="55">
    <w:name w:val="List Bullet 5"/>
    <w:basedOn w:val="1"/>
    <w:semiHidden/>
    <w:unhideWhenUsed/>
    <w:uiPriority w:val="0"/>
    <w:pPr>
      <w:numPr>
        <w:ilvl w:val="0"/>
        <w:numId w:val="5"/>
      </w:numPr>
      <w:contextualSpacing/>
    </w:pPr>
  </w:style>
  <w:style w:type="paragraph" w:styleId="56">
    <w:name w:val="List Continue"/>
    <w:basedOn w:val="1"/>
    <w:semiHidden/>
    <w:unhideWhenUsed/>
    <w:uiPriority w:val="0"/>
    <w:pPr>
      <w:spacing w:after="120"/>
      <w:ind w:left="283"/>
      <w:contextualSpacing/>
    </w:pPr>
  </w:style>
  <w:style w:type="paragraph" w:styleId="57">
    <w:name w:val="List Continue 2"/>
    <w:basedOn w:val="1"/>
    <w:semiHidden/>
    <w:unhideWhenUsed/>
    <w:uiPriority w:val="0"/>
    <w:pPr>
      <w:spacing w:after="120"/>
      <w:ind w:left="566"/>
      <w:contextualSpacing/>
    </w:pPr>
  </w:style>
  <w:style w:type="paragraph" w:styleId="58">
    <w:name w:val="List Continue 3"/>
    <w:basedOn w:val="1"/>
    <w:semiHidden/>
    <w:unhideWhenUsed/>
    <w:uiPriority w:val="0"/>
    <w:pPr>
      <w:spacing w:after="120"/>
      <w:ind w:left="849"/>
      <w:contextualSpacing/>
    </w:pPr>
  </w:style>
  <w:style w:type="paragraph" w:styleId="59">
    <w:name w:val="List Continue 4"/>
    <w:basedOn w:val="1"/>
    <w:semiHidden/>
    <w:unhideWhenUsed/>
    <w:uiPriority w:val="0"/>
    <w:pPr>
      <w:spacing w:after="120"/>
      <w:ind w:left="1132"/>
      <w:contextualSpacing/>
    </w:pPr>
  </w:style>
  <w:style w:type="paragraph" w:styleId="60">
    <w:name w:val="List Continue 5"/>
    <w:basedOn w:val="1"/>
    <w:semiHidden/>
    <w:unhideWhenUsed/>
    <w:uiPriority w:val="0"/>
    <w:pPr>
      <w:spacing w:after="120"/>
      <w:ind w:left="1415"/>
      <w:contextualSpacing/>
    </w:pPr>
  </w:style>
  <w:style w:type="paragraph" w:styleId="61">
    <w:name w:val="List Number"/>
    <w:basedOn w:val="1"/>
    <w:semiHidden/>
    <w:unhideWhenUsed/>
    <w:uiPriority w:val="0"/>
    <w:pPr>
      <w:numPr>
        <w:ilvl w:val="0"/>
        <w:numId w:val="6"/>
      </w:numPr>
      <w:contextualSpacing/>
    </w:pPr>
  </w:style>
  <w:style w:type="paragraph" w:styleId="62">
    <w:name w:val="List Number 2"/>
    <w:basedOn w:val="1"/>
    <w:semiHidden/>
    <w:unhideWhenUsed/>
    <w:uiPriority w:val="0"/>
    <w:pPr>
      <w:numPr>
        <w:ilvl w:val="0"/>
        <w:numId w:val="7"/>
      </w:numPr>
      <w:contextualSpacing/>
    </w:pPr>
  </w:style>
  <w:style w:type="paragraph" w:styleId="63">
    <w:name w:val="List Number 3"/>
    <w:basedOn w:val="1"/>
    <w:semiHidden/>
    <w:unhideWhenUsed/>
    <w:uiPriority w:val="0"/>
    <w:pPr>
      <w:numPr>
        <w:ilvl w:val="0"/>
        <w:numId w:val="8"/>
      </w:numPr>
      <w:contextualSpacing/>
    </w:pPr>
  </w:style>
  <w:style w:type="paragraph" w:styleId="64">
    <w:name w:val="List Number 4"/>
    <w:basedOn w:val="1"/>
    <w:semiHidden/>
    <w:unhideWhenUsed/>
    <w:uiPriority w:val="0"/>
    <w:pPr>
      <w:numPr>
        <w:ilvl w:val="0"/>
        <w:numId w:val="9"/>
      </w:numPr>
      <w:contextualSpacing/>
    </w:pPr>
  </w:style>
  <w:style w:type="paragraph" w:styleId="65">
    <w:name w:val="List Number 5"/>
    <w:basedOn w:val="1"/>
    <w:semiHidden/>
    <w:unhideWhenUsed/>
    <w:uiPriority w:val="0"/>
    <w:pPr>
      <w:numPr>
        <w:ilvl w:val="0"/>
        <w:numId w:val="10"/>
      </w:numPr>
      <w:contextualSpacing/>
    </w:pPr>
  </w:style>
  <w:style w:type="paragraph" w:styleId="66">
    <w:name w:val="macro"/>
    <w:link w:val="385"/>
    <w:semiHidden/>
    <w:unhideWhenUsed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sz w:val="22"/>
      <w:szCs w:val="20"/>
      <w:lang w:val="en-US" w:eastAsia="en-US" w:bidi="ar-SA"/>
    </w:rPr>
  </w:style>
  <w:style w:type="paragraph" w:styleId="67">
    <w:name w:val="Message Header"/>
    <w:basedOn w:val="1"/>
    <w:link w:val="387"/>
    <w:semiHidden/>
    <w:unhideWhenUsed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68">
    <w:name w:val="Normal (Web)"/>
    <w:basedOn w:val="1"/>
    <w:semiHidden/>
    <w:unhideWhenUsed/>
    <w:uiPriority w:val="0"/>
    <w:rPr>
      <w:rFonts w:ascii="Times New Roman" w:hAnsi="Times New Roman"/>
      <w:sz w:val="24"/>
      <w:szCs w:val="24"/>
    </w:rPr>
  </w:style>
  <w:style w:type="paragraph" w:styleId="69">
    <w:name w:val="Normal Indent"/>
    <w:basedOn w:val="1"/>
    <w:semiHidden/>
    <w:unhideWhenUsed/>
    <w:uiPriority w:val="0"/>
    <w:pPr>
      <w:ind w:left="720"/>
    </w:pPr>
  </w:style>
  <w:style w:type="paragraph" w:styleId="70">
    <w:name w:val="Note Heading"/>
    <w:basedOn w:val="1"/>
    <w:next w:val="1"/>
    <w:link w:val="389"/>
    <w:semiHidden/>
    <w:unhideWhenUsed/>
    <w:uiPriority w:val="0"/>
  </w:style>
  <w:style w:type="paragraph" w:styleId="71">
    <w:name w:val="Plain Text"/>
    <w:basedOn w:val="1"/>
    <w:link w:val="395"/>
    <w:semiHidden/>
    <w:unhideWhenUsed/>
    <w:uiPriority w:val="0"/>
    <w:rPr>
      <w:rFonts w:ascii="Consolas" w:hAnsi="Consolas"/>
      <w:szCs w:val="21"/>
    </w:rPr>
  </w:style>
  <w:style w:type="paragraph" w:styleId="72">
    <w:name w:val="Salutation"/>
    <w:basedOn w:val="1"/>
    <w:next w:val="1"/>
    <w:link w:val="398"/>
    <w:semiHidden/>
    <w:unhideWhenUsed/>
    <w:uiPriority w:val="0"/>
  </w:style>
  <w:style w:type="paragraph" w:styleId="73">
    <w:name w:val="Signature"/>
    <w:basedOn w:val="1"/>
    <w:link w:val="399"/>
    <w:semiHidden/>
    <w:unhideWhenUsed/>
    <w:uiPriority w:val="0"/>
    <w:pPr>
      <w:ind w:left="4252"/>
    </w:pPr>
  </w:style>
  <w:style w:type="paragraph" w:styleId="74">
    <w:name w:val="Subtitle"/>
    <w:basedOn w:val="1"/>
    <w:next w:val="1"/>
    <w:link w:val="401"/>
    <w:semiHidden/>
    <w:unhideWhenUsed/>
    <w:qFormat/>
    <w:uiPriority w:val="0"/>
    <w:pPr>
      <w:spacing w:after="160"/>
    </w:pPr>
    <w:rPr>
      <w:rFonts w:eastAsiaTheme="minorEastAsia" w:cstheme="minorBidi"/>
      <w:color w:val="595959" w:themeColor="text1" w:themeTint="A6"/>
      <w:spacing w:val="1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75">
    <w:name w:val="table of authorities"/>
    <w:basedOn w:val="1"/>
    <w:next w:val="1"/>
    <w:semiHidden/>
    <w:unhideWhenUsed/>
    <w:uiPriority w:val="0"/>
    <w:pPr>
      <w:ind w:left="220" w:hanging="220"/>
    </w:pPr>
  </w:style>
  <w:style w:type="paragraph" w:styleId="76">
    <w:name w:val="table of figures"/>
    <w:basedOn w:val="1"/>
    <w:next w:val="1"/>
    <w:semiHidden/>
    <w:unhideWhenUsed/>
    <w:uiPriority w:val="0"/>
  </w:style>
  <w:style w:type="paragraph" w:styleId="77">
    <w:name w:val="Title"/>
    <w:basedOn w:val="1"/>
    <w:next w:val="1"/>
    <w:link w:val="405"/>
    <w:semiHidden/>
    <w:unhideWhenUsed/>
    <w:qFormat/>
    <w:uiPriority w:val="0"/>
    <w:pPr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78">
    <w:name w:val="toa heading"/>
    <w:basedOn w:val="1"/>
    <w:next w:val="1"/>
    <w:semiHidden/>
    <w:unhideWhenUsed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79">
    <w:name w:val="toc 1"/>
    <w:basedOn w:val="1"/>
    <w:next w:val="1"/>
    <w:semiHidden/>
    <w:unhideWhenUsed/>
    <w:uiPriority w:val="0"/>
    <w:pPr>
      <w:spacing w:after="100"/>
    </w:pPr>
  </w:style>
  <w:style w:type="paragraph" w:styleId="80">
    <w:name w:val="toc 2"/>
    <w:basedOn w:val="1"/>
    <w:next w:val="1"/>
    <w:semiHidden/>
    <w:unhideWhenUsed/>
    <w:uiPriority w:val="0"/>
    <w:pPr>
      <w:spacing w:after="100"/>
      <w:ind w:left="220"/>
    </w:pPr>
  </w:style>
  <w:style w:type="paragraph" w:styleId="81">
    <w:name w:val="toc 3"/>
    <w:basedOn w:val="1"/>
    <w:next w:val="1"/>
    <w:semiHidden/>
    <w:unhideWhenUsed/>
    <w:uiPriority w:val="0"/>
    <w:pPr>
      <w:spacing w:after="100"/>
      <w:ind w:left="440"/>
    </w:pPr>
  </w:style>
  <w:style w:type="paragraph" w:styleId="82">
    <w:name w:val="toc 4"/>
    <w:basedOn w:val="1"/>
    <w:next w:val="1"/>
    <w:semiHidden/>
    <w:unhideWhenUsed/>
    <w:uiPriority w:val="0"/>
    <w:pPr>
      <w:spacing w:after="100"/>
      <w:ind w:left="660"/>
    </w:pPr>
  </w:style>
  <w:style w:type="paragraph" w:styleId="83">
    <w:name w:val="toc 5"/>
    <w:basedOn w:val="1"/>
    <w:next w:val="1"/>
    <w:semiHidden/>
    <w:unhideWhenUsed/>
    <w:uiPriority w:val="0"/>
    <w:pPr>
      <w:spacing w:after="100"/>
      <w:ind w:left="880"/>
    </w:pPr>
  </w:style>
  <w:style w:type="paragraph" w:styleId="84">
    <w:name w:val="toc 6"/>
    <w:basedOn w:val="1"/>
    <w:next w:val="1"/>
    <w:semiHidden/>
    <w:unhideWhenUsed/>
    <w:uiPriority w:val="0"/>
    <w:pPr>
      <w:spacing w:after="100"/>
      <w:ind w:left="1100"/>
    </w:pPr>
  </w:style>
  <w:style w:type="paragraph" w:styleId="85">
    <w:name w:val="toc 7"/>
    <w:basedOn w:val="1"/>
    <w:next w:val="1"/>
    <w:semiHidden/>
    <w:unhideWhenUsed/>
    <w:uiPriority w:val="0"/>
    <w:pPr>
      <w:spacing w:after="100"/>
      <w:ind w:left="1320"/>
    </w:pPr>
  </w:style>
  <w:style w:type="paragraph" w:styleId="86">
    <w:name w:val="toc 8"/>
    <w:basedOn w:val="1"/>
    <w:next w:val="1"/>
    <w:semiHidden/>
    <w:unhideWhenUsed/>
    <w:uiPriority w:val="0"/>
    <w:pPr>
      <w:spacing w:after="100"/>
      <w:ind w:left="1540"/>
    </w:pPr>
  </w:style>
  <w:style w:type="paragraph" w:styleId="87">
    <w:name w:val="toc 9"/>
    <w:basedOn w:val="1"/>
    <w:next w:val="1"/>
    <w:semiHidden/>
    <w:unhideWhenUsed/>
    <w:uiPriority w:val="0"/>
    <w:pPr>
      <w:spacing w:after="100"/>
      <w:ind w:left="1760"/>
    </w:pPr>
  </w:style>
  <w:style w:type="character" w:styleId="89">
    <w:name w:val="annotation reference"/>
    <w:basedOn w:val="88"/>
    <w:semiHidden/>
    <w:unhideWhenUsed/>
    <w:uiPriority w:val="0"/>
    <w:rPr>
      <w:sz w:val="22"/>
      <w:szCs w:val="16"/>
    </w:rPr>
  </w:style>
  <w:style w:type="character" w:styleId="90">
    <w:name w:val="Emphasis"/>
    <w:basedOn w:val="88"/>
    <w:semiHidden/>
    <w:unhideWhenUsed/>
    <w:qFormat/>
    <w:uiPriority w:val="0"/>
    <w:rPr>
      <w:i/>
      <w:iCs/>
    </w:rPr>
  </w:style>
  <w:style w:type="character" w:styleId="91">
    <w:name w:val="endnote reference"/>
    <w:basedOn w:val="88"/>
    <w:semiHidden/>
    <w:unhideWhenUsed/>
    <w:uiPriority w:val="0"/>
    <w:rPr>
      <w:vertAlign w:val="superscript"/>
    </w:rPr>
  </w:style>
  <w:style w:type="character" w:styleId="92">
    <w:name w:val="FollowedHyperlink"/>
    <w:basedOn w:val="88"/>
    <w:semiHidden/>
    <w:unhideWhenUsed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93">
    <w:name w:val="footnote reference"/>
    <w:basedOn w:val="88"/>
    <w:semiHidden/>
    <w:unhideWhenUsed/>
    <w:uiPriority w:val="0"/>
    <w:rPr>
      <w:vertAlign w:val="superscript"/>
    </w:rPr>
  </w:style>
  <w:style w:type="character" w:styleId="94">
    <w:name w:val="HTML Acronym"/>
    <w:basedOn w:val="88"/>
    <w:semiHidden/>
    <w:unhideWhenUsed/>
    <w:uiPriority w:val="0"/>
  </w:style>
  <w:style w:type="character" w:styleId="95">
    <w:name w:val="HTML Cite"/>
    <w:basedOn w:val="88"/>
    <w:semiHidden/>
    <w:unhideWhenUsed/>
    <w:uiPriority w:val="0"/>
    <w:rPr>
      <w:i/>
      <w:iCs/>
    </w:rPr>
  </w:style>
  <w:style w:type="character" w:styleId="96">
    <w:name w:val="HTML Code"/>
    <w:basedOn w:val="88"/>
    <w:semiHidden/>
    <w:unhideWhenUsed/>
    <w:uiPriority w:val="0"/>
    <w:rPr>
      <w:rFonts w:ascii="Consolas" w:hAnsi="Consolas"/>
      <w:sz w:val="22"/>
      <w:szCs w:val="20"/>
    </w:rPr>
  </w:style>
  <w:style w:type="character" w:styleId="97">
    <w:name w:val="HTML Definition"/>
    <w:basedOn w:val="88"/>
    <w:semiHidden/>
    <w:unhideWhenUsed/>
    <w:uiPriority w:val="0"/>
    <w:rPr>
      <w:i/>
      <w:iCs/>
    </w:rPr>
  </w:style>
  <w:style w:type="character" w:styleId="98">
    <w:name w:val="HTML Keyboard"/>
    <w:basedOn w:val="88"/>
    <w:semiHidden/>
    <w:unhideWhenUsed/>
    <w:uiPriority w:val="0"/>
    <w:rPr>
      <w:rFonts w:ascii="Consolas" w:hAnsi="Consolas"/>
      <w:sz w:val="22"/>
      <w:szCs w:val="20"/>
    </w:rPr>
  </w:style>
  <w:style w:type="character" w:styleId="99">
    <w:name w:val="HTML Sample"/>
    <w:basedOn w:val="88"/>
    <w:semiHidden/>
    <w:unhideWhenUsed/>
    <w:uiPriority w:val="0"/>
    <w:rPr>
      <w:rFonts w:ascii="Consolas" w:hAnsi="Consolas"/>
      <w:sz w:val="24"/>
      <w:szCs w:val="24"/>
    </w:rPr>
  </w:style>
  <w:style w:type="character" w:styleId="100">
    <w:name w:val="HTML Typewriter"/>
    <w:basedOn w:val="88"/>
    <w:semiHidden/>
    <w:unhideWhenUsed/>
    <w:uiPriority w:val="0"/>
    <w:rPr>
      <w:rFonts w:ascii="Consolas" w:hAnsi="Consolas"/>
      <w:sz w:val="22"/>
      <w:szCs w:val="20"/>
    </w:rPr>
  </w:style>
  <w:style w:type="character" w:styleId="101">
    <w:name w:val="HTML Variable"/>
    <w:basedOn w:val="88"/>
    <w:semiHidden/>
    <w:unhideWhenUsed/>
    <w:uiPriority w:val="0"/>
    <w:rPr>
      <w:i/>
      <w:iCs/>
    </w:rPr>
  </w:style>
  <w:style w:type="character" w:styleId="102">
    <w:name w:val="Hyperlink"/>
    <w:basedOn w:val="88"/>
    <w:semiHidden/>
    <w:unhideWhenUsed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03">
    <w:name w:val="line number"/>
    <w:basedOn w:val="88"/>
    <w:semiHidden/>
    <w:unhideWhenUsed/>
    <w:uiPriority w:val="0"/>
  </w:style>
  <w:style w:type="character" w:styleId="104">
    <w:name w:val="page number"/>
    <w:basedOn w:val="88"/>
    <w:semiHidden/>
    <w:unhideWhenUsed/>
    <w:uiPriority w:val="0"/>
  </w:style>
  <w:style w:type="character" w:styleId="105">
    <w:name w:val="Strong"/>
    <w:basedOn w:val="88"/>
    <w:semiHidden/>
    <w:unhideWhenUsed/>
    <w:qFormat/>
    <w:uiPriority w:val="0"/>
    <w:rPr>
      <w:b/>
      <w:bCs/>
    </w:rPr>
  </w:style>
  <w:style w:type="table" w:styleId="107">
    <w:name w:val="Table 3D effects 1"/>
    <w:basedOn w:val="106"/>
    <w:semiHidden/>
    <w:unhideWhenUsed/>
    <w:uiPriority w:val="0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left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108">
    <w:name w:val="Table 3D effects 2"/>
    <w:basedOn w:val="106"/>
    <w:semiHidden/>
    <w:unhideWhenUsed/>
    <w:uiPriority w:val="0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9">
    <w:name w:val="Table 3D effects 3"/>
    <w:basedOn w:val="106"/>
    <w:semiHidden/>
    <w:unhideWhenUsed/>
    <w:uiPriority w:val="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0">
    <w:name w:val="Table Classic 1"/>
    <w:basedOn w:val="106"/>
    <w:semiHidden/>
    <w:unhideWhenUsed/>
    <w:uiPriority w:val="0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1">
    <w:name w:val="Table Classic 2"/>
    <w:basedOn w:val="106"/>
    <w:semiHidden/>
    <w:unhideWhenUsed/>
    <w:uiPriority w:val="0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12">
    <w:name w:val="Table Classic 3"/>
    <w:basedOn w:val="106"/>
    <w:semiHidden/>
    <w:unhideWhenUsed/>
    <w:uiPriority w:val="0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13">
    <w:name w:val="Table Classic 4"/>
    <w:basedOn w:val="106"/>
    <w:semiHidden/>
    <w:unhideWhenUsed/>
    <w:uiPriority w:val="0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14">
    <w:name w:val="Table Colorful 1"/>
    <w:basedOn w:val="106"/>
    <w:semiHidden/>
    <w:unhideWhenUsed/>
    <w:uiPriority w:val="0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15">
    <w:name w:val="Table Colorful 2"/>
    <w:basedOn w:val="106"/>
    <w:semiHidden/>
    <w:unhideWhenUsed/>
    <w:uiPriority w:val="0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16">
    <w:name w:val="Table Colorful 3"/>
    <w:basedOn w:val="106"/>
    <w:semiHidden/>
    <w:unhideWhenUsed/>
    <w:uiPriority w:val="0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17">
    <w:name w:val="Table Columns 1"/>
    <w:basedOn w:val="106"/>
    <w:semiHidden/>
    <w:unhideWhenUsed/>
    <w:uiPriority w:val="0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8">
    <w:name w:val="Table Columns 2"/>
    <w:basedOn w:val="106"/>
    <w:semiHidden/>
    <w:unhideWhenUsed/>
    <w:uiPriority w:val="0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9">
    <w:name w:val="Table Columns 3"/>
    <w:basedOn w:val="106"/>
    <w:semiHidden/>
    <w:unhideWhenUsed/>
    <w:uiPriority w:val="0"/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0">
    <w:name w:val="Table Columns 4"/>
    <w:basedOn w:val="106"/>
    <w:semiHidden/>
    <w:unhideWhenUsed/>
    <w:uiPriority w:val="0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1">
    <w:name w:val="Table Columns 5"/>
    <w:basedOn w:val="106"/>
    <w:semiHidden/>
    <w:unhideWhenUsed/>
    <w:uiPriority w:val="0"/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22">
    <w:name w:val="Table Contemporary"/>
    <w:basedOn w:val="106"/>
    <w:semiHidden/>
    <w:unhideWhenUsed/>
    <w:uiPriority w:val="0"/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23">
    <w:name w:val="Table Elegant"/>
    <w:basedOn w:val="106"/>
    <w:semiHidden/>
    <w:unhideWhenUsed/>
    <w:uiPriority w:val="0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4">
    <w:name w:val="Table Grid"/>
    <w:basedOn w:val="10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25">
    <w:name w:val="Table Grid 1"/>
    <w:basedOn w:val="106"/>
    <w:semiHidden/>
    <w:unhideWhenUsed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Grid 2"/>
    <w:basedOn w:val="106"/>
    <w:semiHidden/>
    <w:unhideWhenUsed/>
    <w:uiPriority w:val="0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7">
    <w:name w:val="Table Grid 3"/>
    <w:basedOn w:val="106"/>
    <w:semiHidden/>
    <w:unhideWhenUsed/>
    <w:uiPriority w:val="0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8">
    <w:name w:val="Table Grid 4"/>
    <w:basedOn w:val="106"/>
    <w:semiHidden/>
    <w:unhideWhenUsed/>
    <w:uiPriority w:val="0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9">
    <w:name w:val="Table Grid 5"/>
    <w:basedOn w:val="106"/>
    <w:semiHidden/>
    <w:unhideWhenUsed/>
    <w:uiPriority w:val="0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30">
    <w:name w:val="Table Grid 6"/>
    <w:basedOn w:val="106"/>
    <w:semiHidden/>
    <w:unhideWhenUsed/>
    <w:uiPriority w:val="0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31">
    <w:name w:val="Table Grid 7"/>
    <w:basedOn w:val="106"/>
    <w:semiHidden/>
    <w:unhideWhenUsed/>
    <w:uiPriority w:val="0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32">
    <w:name w:val="Table Grid 8"/>
    <w:basedOn w:val="106"/>
    <w:semiHidden/>
    <w:unhideWhenUsed/>
    <w:uiPriority w:val="0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3">
    <w:name w:val="Table List 1"/>
    <w:basedOn w:val="106"/>
    <w:semiHidden/>
    <w:unhideWhenUsed/>
    <w:uiPriority w:val="0"/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4">
    <w:name w:val="Table List 2"/>
    <w:basedOn w:val="106"/>
    <w:semiHidden/>
    <w:unhideWhenUsed/>
    <w:uiPriority w:val="0"/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List 3"/>
    <w:basedOn w:val="106"/>
    <w:semiHidden/>
    <w:unhideWhenUsed/>
    <w:uiPriority w:val="0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6">
    <w:name w:val="Table List 4"/>
    <w:basedOn w:val="106"/>
    <w:semiHidden/>
    <w:unhideWhenUsed/>
    <w:uiPriority w:val="0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37">
    <w:name w:val="Table List 5"/>
    <w:basedOn w:val="106"/>
    <w:semiHidden/>
    <w:unhideWhenUsed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8">
    <w:name w:val="Table List 6"/>
    <w:basedOn w:val="106"/>
    <w:semiHidden/>
    <w:unhideWhenUsed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39">
    <w:name w:val="Table List 7"/>
    <w:basedOn w:val="106"/>
    <w:semiHidden/>
    <w:unhideWhenUsed/>
    <w:uiPriority w:val="0"/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40">
    <w:name w:val="Table List 8"/>
    <w:basedOn w:val="106"/>
    <w:semiHidden/>
    <w:unhideWhenUsed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141">
    <w:name w:val="Table Professional"/>
    <w:basedOn w:val="106"/>
    <w:semiHidden/>
    <w:unhideWhenUsed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42">
    <w:name w:val="Table Simple 1"/>
    <w:basedOn w:val="106"/>
    <w:semiHidden/>
    <w:unhideWhenUsed/>
    <w:uiPriority w:val="0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43">
    <w:name w:val="Table Simple 2"/>
    <w:basedOn w:val="106"/>
    <w:semiHidden/>
    <w:unhideWhenUsed/>
    <w:uiPriority w:val="0"/>
    <w:tblPr/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44">
    <w:name w:val="Table Simple 3"/>
    <w:basedOn w:val="106"/>
    <w:semiHidden/>
    <w:unhideWhenUsed/>
    <w:uiPriority w:val="0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45">
    <w:name w:val="Table Subtle 1"/>
    <w:basedOn w:val="106"/>
    <w:semiHidden/>
    <w:unhideWhenUsed/>
    <w:uiPriority w:val="0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bottom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46">
    <w:name w:val="Table Subtle 2"/>
    <w:basedOn w:val="106"/>
    <w:semiHidden/>
    <w:unhideWhenUsed/>
    <w:uiPriority w:val="0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47">
    <w:name w:val="Table Theme"/>
    <w:basedOn w:val="10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48">
    <w:name w:val="Table Web 1"/>
    <w:basedOn w:val="106"/>
    <w:semiHidden/>
    <w:unhideWhenUsed/>
    <w:uiPriority w:val="0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49">
    <w:name w:val="Table Web 2"/>
    <w:basedOn w:val="106"/>
    <w:semiHidden/>
    <w:unhideWhenUsed/>
    <w:uiPriority w:val="0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50">
    <w:name w:val="Table Web 3"/>
    <w:basedOn w:val="106"/>
    <w:uiPriority w:val="0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51">
    <w:name w:val="Light Shading"/>
    <w:basedOn w:val="106"/>
    <w:uiPriority w:val="60"/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152">
    <w:name w:val="Light Shading Accent 1"/>
    <w:basedOn w:val="106"/>
    <w:semiHidden/>
    <w:unhideWhenUsed/>
    <w:uiPriority w:val="60"/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53">
    <w:name w:val="Light Shading Accent 2"/>
    <w:basedOn w:val="106"/>
    <w:semiHidden/>
    <w:unhideWhenUsed/>
    <w:uiPriority w:val="60"/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154">
    <w:name w:val="Light Shading Accent 3"/>
    <w:basedOn w:val="106"/>
    <w:semiHidden/>
    <w:unhideWhenUsed/>
    <w:uiPriority w:val="60"/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55">
    <w:name w:val="Light Shading Accent 4"/>
    <w:basedOn w:val="106"/>
    <w:semiHidden/>
    <w:unhideWhenUsed/>
    <w:uiPriority w:val="60"/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56">
    <w:name w:val="Light Shading Accent 5"/>
    <w:basedOn w:val="106"/>
    <w:semiHidden/>
    <w:unhideWhenUsed/>
    <w:uiPriority w:val="60"/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157">
    <w:name w:val="Light Shading Accent 6"/>
    <w:basedOn w:val="106"/>
    <w:semiHidden/>
    <w:unhideWhenUsed/>
    <w:uiPriority w:val="60"/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158">
    <w:name w:val="Light List"/>
    <w:basedOn w:val="106"/>
    <w:semiHidden/>
    <w:unhideWhenUsed/>
    <w:uiPriority w:val="61"/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159">
    <w:name w:val="Light List Accent 1"/>
    <w:basedOn w:val="106"/>
    <w:semiHidden/>
    <w:unhideWhenUsed/>
    <w:uiPriority w:val="61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160">
    <w:name w:val="Light List Accent 2"/>
    <w:basedOn w:val="106"/>
    <w:semiHidden/>
    <w:unhideWhenUsed/>
    <w:uiPriority w:val="61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161">
    <w:name w:val="Light List Accent 3"/>
    <w:basedOn w:val="106"/>
    <w:semiHidden/>
    <w:unhideWhenUsed/>
    <w:uiPriority w:val="61"/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162">
    <w:name w:val="Light List Accent 4"/>
    <w:basedOn w:val="106"/>
    <w:semiHidden/>
    <w:unhideWhenUsed/>
    <w:uiPriority w:val="61"/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163">
    <w:name w:val="Light List Accent 5"/>
    <w:basedOn w:val="106"/>
    <w:semiHidden/>
    <w:unhideWhenUsed/>
    <w:uiPriority w:val="61"/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164">
    <w:name w:val="Light List Accent 6"/>
    <w:basedOn w:val="106"/>
    <w:semiHidden/>
    <w:unhideWhenUsed/>
    <w:uiPriority w:val="61"/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165">
    <w:name w:val="Light Grid"/>
    <w:basedOn w:val="106"/>
    <w:semiHidden/>
    <w:unhideWhenUsed/>
    <w:uiPriority w:val="62"/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166">
    <w:name w:val="Light Grid Accent 1"/>
    <w:basedOn w:val="106"/>
    <w:semiHidden/>
    <w:unhideWhenUsed/>
    <w:uiPriority w:val="62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167">
    <w:name w:val="Light Grid Accent 2"/>
    <w:basedOn w:val="106"/>
    <w:semiHidden/>
    <w:unhideWhenUsed/>
    <w:uiPriority w:val="62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168">
    <w:name w:val="Light Grid Accent 3"/>
    <w:basedOn w:val="106"/>
    <w:semiHidden/>
    <w:unhideWhenUsed/>
    <w:uiPriority w:val="62"/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169">
    <w:name w:val="Light Grid Accent 4"/>
    <w:basedOn w:val="106"/>
    <w:semiHidden/>
    <w:unhideWhenUsed/>
    <w:uiPriority w:val="62"/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170">
    <w:name w:val="Light Grid Accent 5"/>
    <w:basedOn w:val="106"/>
    <w:semiHidden/>
    <w:unhideWhenUsed/>
    <w:uiPriority w:val="62"/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171">
    <w:name w:val="Light Grid Accent 6"/>
    <w:basedOn w:val="106"/>
    <w:semiHidden/>
    <w:unhideWhenUsed/>
    <w:uiPriority w:val="62"/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172">
    <w:name w:val="Medium Shading 1"/>
    <w:basedOn w:val="106"/>
    <w:semiHidden/>
    <w:unhideWhenUsed/>
    <w:uiPriority w:val="63"/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06"/>
    <w:semiHidden/>
    <w:unhideWhenUsed/>
    <w:uiPriority w:val="63"/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06"/>
    <w:semiHidden/>
    <w:unhideWhenUsed/>
    <w:uiPriority w:val="63"/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06"/>
    <w:semiHidden/>
    <w:unhideWhenUsed/>
    <w:uiPriority w:val="63"/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06"/>
    <w:semiHidden/>
    <w:unhideWhenUsed/>
    <w:uiPriority w:val="63"/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06"/>
    <w:semiHidden/>
    <w:unhideWhenUsed/>
    <w:uiPriority w:val="63"/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06"/>
    <w:semiHidden/>
    <w:unhideWhenUsed/>
    <w:uiPriority w:val="63"/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06"/>
    <w:semiHidden/>
    <w:unhideWhenUsed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06"/>
    <w:semiHidden/>
    <w:unhideWhenUsed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06"/>
    <w:semiHidden/>
    <w:unhideWhenUsed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06"/>
    <w:semiHidden/>
    <w:unhideWhenUsed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06"/>
    <w:semiHidden/>
    <w:unhideWhenUsed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06"/>
    <w:semiHidden/>
    <w:unhideWhenUsed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06"/>
    <w:semiHidden/>
    <w:unhideWhenUsed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06"/>
    <w:semiHidden/>
    <w:unhideWhenUsed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187">
    <w:name w:val="Medium List 1 Accent 1"/>
    <w:basedOn w:val="106"/>
    <w:semiHidden/>
    <w:unhideWhenUsed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88">
    <w:name w:val="Medium List 1 Accent 2"/>
    <w:basedOn w:val="106"/>
    <w:semiHidden/>
    <w:unhideWhenUsed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189">
    <w:name w:val="Medium List 1 Accent 3"/>
    <w:basedOn w:val="106"/>
    <w:semiHidden/>
    <w:unhideWhenUsed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90">
    <w:name w:val="Medium List 1 Accent 4"/>
    <w:basedOn w:val="106"/>
    <w:semiHidden/>
    <w:unhideWhenUsed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91">
    <w:name w:val="Medium List 1 Accent 5"/>
    <w:basedOn w:val="106"/>
    <w:semiHidden/>
    <w:unhideWhenUsed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192">
    <w:name w:val="Medium List 1 Accent 6"/>
    <w:basedOn w:val="106"/>
    <w:semiHidden/>
    <w:unhideWhenUsed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193">
    <w:name w:val="Medium List 2"/>
    <w:basedOn w:val="106"/>
    <w:semiHidden/>
    <w:unhideWhenUsed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06"/>
    <w:semiHidden/>
    <w:unhideWhenUsed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06"/>
    <w:semiHidden/>
    <w:unhideWhenUsed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06"/>
    <w:semiHidden/>
    <w:unhideWhenUsed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06"/>
    <w:semiHidden/>
    <w:unhideWhenUsed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06"/>
    <w:semiHidden/>
    <w:unhideWhenUsed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06"/>
    <w:semiHidden/>
    <w:unhideWhenUsed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06"/>
    <w:semiHidden/>
    <w:unhideWhenUsed/>
    <w:uiPriority w:val="67"/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201">
    <w:name w:val="Medium Grid 1 Accent 1"/>
    <w:basedOn w:val="106"/>
    <w:semiHidden/>
    <w:unhideWhenUsed/>
    <w:uiPriority w:val="67"/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202">
    <w:name w:val="Medium Grid 1 Accent 2"/>
    <w:basedOn w:val="106"/>
    <w:semiHidden/>
    <w:unhideWhenUsed/>
    <w:uiPriority w:val="67"/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203">
    <w:name w:val="Medium Grid 1 Accent 3"/>
    <w:basedOn w:val="106"/>
    <w:semiHidden/>
    <w:unhideWhenUsed/>
    <w:uiPriority w:val="67"/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04">
    <w:name w:val="Medium Grid 1 Accent 4"/>
    <w:basedOn w:val="106"/>
    <w:semiHidden/>
    <w:unhideWhenUsed/>
    <w:uiPriority w:val="67"/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205">
    <w:name w:val="Medium Grid 1 Accent 5"/>
    <w:basedOn w:val="106"/>
    <w:semiHidden/>
    <w:unhideWhenUsed/>
    <w:uiPriority w:val="67"/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06">
    <w:name w:val="Medium Grid 1 Accent 6"/>
    <w:basedOn w:val="106"/>
    <w:semiHidden/>
    <w:unhideWhenUsed/>
    <w:uiPriority w:val="67"/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07">
    <w:name w:val="Medium Grid 2"/>
    <w:basedOn w:val="106"/>
    <w:semiHidden/>
    <w:unhideWhenUsed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8">
    <w:name w:val="Medium Grid 2 Accent 1"/>
    <w:basedOn w:val="106"/>
    <w:semiHidden/>
    <w:unhideWhenUsed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9">
    <w:name w:val="Medium Grid 2 Accent 2"/>
    <w:basedOn w:val="106"/>
    <w:semiHidden/>
    <w:unhideWhenUsed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10">
    <w:name w:val="Medium Grid 2 Accent 3"/>
    <w:basedOn w:val="106"/>
    <w:semiHidden/>
    <w:unhideWhenUsed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11">
    <w:name w:val="Medium Grid 2 Accent 4"/>
    <w:basedOn w:val="106"/>
    <w:semiHidden/>
    <w:unhideWhenUsed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12">
    <w:name w:val="Medium Grid 2 Accent 5"/>
    <w:basedOn w:val="106"/>
    <w:semiHidden/>
    <w:unhideWhenUsed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13">
    <w:name w:val="Medium Grid 2 Accent 6"/>
    <w:basedOn w:val="106"/>
    <w:semiHidden/>
    <w:unhideWhenUsed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14">
    <w:name w:val="Medium Grid 3"/>
    <w:basedOn w:val="106"/>
    <w:semiHidden/>
    <w:unhideWhenUsed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215">
    <w:name w:val="Medium Grid 3 Accent 1"/>
    <w:basedOn w:val="106"/>
    <w:semiHidden/>
    <w:unhideWhenUsed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216">
    <w:name w:val="Medium Grid 3 Accent 2"/>
    <w:basedOn w:val="106"/>
    <w:semiHidden/>
    <w:unhideWhenUsed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217">
    <w:name w:val="Medium Grid 3 Accent 3"/>
    <w:basedOn w:val="106"/>
    <w:semiHidden/>
    <w:unhideWhenUsed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218">
    <w:name w:val="Medium Grid 3 Accent 4"/>
    <w:basedOn w:val="106"/>
    <w:semiHidden/>
    <w:unhideWhenUsed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219">
    <w:name w:val="Medium Grid 3 Accent 5"/>
    <w:basedOn w:val="106"/>
    <w:semiHidden/>
    <w:unhideWhenUsed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220">
    <w:name w:val="Medium Grid 3 Accent 6"/>
    <w:basedOn w:val="106"/>
    <w:semiHidden/>
    <w:unhideWhenUsed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221">
    <w:name w:val="Dark List"/>
    <w:basedOn w:val="106"/>
    <w:semiHidden/>
    <w:unhideWhenUsed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222">
    <w:name w:val="Dark List Accent 1"/>
    <w:basedOn w:val="106"/>
    <w:semiHidden/>
    <w:unhideWhenUsed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223">
    <w:name w:val="Dark List Accent 2"/>
    <w:basedOn w:val="106"/>
    <w:semiHidden/>
    <w:unhideWhenUsed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224">
    <w:name w:val="Dark List Accent 3"/>
    <w:basedOn w:val="106"/>
    <w:semiHidden/>
    <w:unhideWhenUsed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225">
    <w:name w:val="Dark List Accent 4"/>
    <w:basedOn w:val="106"/>
    <w:semiHidden/>
    <w:unhideWhenUsed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226">
    <w:name w:val="Dark List Accent 5"/>
    <w:basedOn w:val="106"/>
    <w:semiHidden/>
    <w:unhideWhenUsed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227">
    <w:name w:val="Dark List Accent 6"/>
    <w:basedOn w:val="106"/>
    <w:semiHidden/>
    <w:unhideWhenUsed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228">
    <w:name w:val="Colorful Shading"/>
    <w:basedOn w:val="106"/>
    <w:semiHidden/>
    <w:unhideWhenUsed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9">
    <w:name w:val="Colorful Shading Accent 1"/>
    <w:basedOn w:val="106"/>
    <w:semiHidden/>
    <w:unhideWhenUsed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30">
    <w:name w:val="Colorful Shading Accent 2"/>
    <w:basedOn w:val="106"/>
    <w:semiHidden/>
    <w:unhideWhenUsed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31">
    <w:name w:val="Colorful Shading Accent 3"/>
    <w:basedOn w:val="106"/>
    <w:semiHidden/>
    <w:unhideWhenUsed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32">
    <w:name w:val="Colorful Shading Accent 4"/>
    <w:basedOn w:val="106"/>
    <w:semiHidden/>
    <w:unhideWhenUsed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33">
    <w:name w:val="Colorful Shading Accent 5"/>
    <w:basedOn w:val="106"/>
    <w:semiHidden/>
    <w:unhideWhenUsed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34">
    <w:name w:val="Colorful Shading Accent 6"/>
    <w:basedOn w:val="106"/>
    <w:semiHidden/>
    <w:unhideWhenUsed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35">
    <w:name w:val="Colorful List"/>
    <w:basedOn w:val="106"/>
    <w:semiHidden/>
    <w:unhideWhenUsed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36">
    <w:name w:val="Colorful List Accent 1"/>
    <w:basedOn w:val="106"/>
    <w:semiHidden/>
    <w:unhideWhenUsed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37">
    <w:name w:val="Colorful List Accent 2"/>
    <w:basedOn w:val="106"/>
    <w:semiHidden/>
    <w:unhideWhenUsed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38">
    <w:name w:val="Colorful List Accent 3"/>
    <w:basedOn w:val="106"/>
    <w:semiHidden/>
    <w:unhideWhenUsed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39">
    <w:name w:val="Colorful List Accent 4"/>
    <w:basedOn w:val="106"/>
    <w:semiHidden/>
    <w:unhideWhenUsed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40">
    <w:name w:val="Colorful List Accent 5"/>
    <w:basedOn w:val="106"/>
    <w:semiHidden/>
    <w:unhideWhenUsed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41">
    <w:name w:val="Colorful List Accent 6"/>
    <w:basedOn w:val="106"/>
    <w:semiHidden/>
    <w:unhideWhenUsed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42">
    <w:name w:val="Colorful Grid"/>
    <w:basedOn w:val="106"/>
    <w:semiHidden/>
    <w:unhideWhenUsed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243">
    <w:name w:val="Colorful Grid Accent 1"/>
    <w:basedOn w:val="106"/>
    <w:semiHidden/>
    <w:unhideWhenUsed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244">
    <w:name w:val="Colorful Grid Accent 2"/>
    <w:basedOn w:val="106"/>
    <w:semiHidden/>
    <w:unhideWhenUsed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245">
    <w:name w:val="Colorful Grid Accent 3"/>
    <w:basedOn w:val="106"/>
    <w:semiHidden/>
    <w:unhideWhenUsed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46">
    <w:name w:val="Colorful Grid Accent 4"/>
    <w:basedOn w:val="106"/>
    <w:semiHidden/>
    <w:unhideWhenUsed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247">
    <w:name w:val="Colorful Grid Accent 5"/>
    <w:basedOn w:val="106"/>
    <w:semiHidden/>
    <w:unhideWhenUsed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48">
    <w:name w:val="Colorful Grid Accent 6"/>
    <w:basedOn w:val="106"/>
    <w:semiHidden/>
    <w:unhideWhenUsed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249">
    <w:name w:val="Heading 3 Char"/>
    <w:basedOn w:val="250"/>
    <w:link w:val="4"/>
    <w:uiPriority w:val="0"/>
    <w:rPr>
      <w:rFonts w:asciiTheme="majorHAnsi" w:hAnsiTheme="majorHAnsi"/>
      <w:b w:val="0"/>
      <w:sz w:val="32"/>
      <w:szCs w:val="32"/>
    </w:rPr>
  </w:style>
  <w:style w:type="character" w:customStyle="1" w:styleId="250">
    <w:name w:val="Heading 1 Char"/>
    <w:basedOn w:val="88"/>
    <w:link w:val="2"/>
    <w:uiPriority w:val="0"/>
    <w:rPr>
      <w:rFonts w:asciiTheme="majorHAnsi" w:hAnsiTheme="majorHAnsi"/>
      <w:b/>
      <w:sz w:val="32"/>
      <w:szCs w:val="32"/>
    </w:rPr>
  </w:style>
  <w:style w:type="character" w:customStyle="1" w:styleId="251">
    <w:name w:val="Heading 2 Char"/>
    <w:basedOn w:val="88"/>
    <w:link w:val="3"/>
    <w:uiPriority w:val="0"/>
    <w:rPr>
      <w:rFonts w:asciiTheme="majorHAnsi" w:hAnsiTheme="majorHAnsi"/>
      <w:b/>
      <w:color w:val="595959" w:themeColor="text1" w:themeTint="A6"/>
      <w:sz w:val="32"/>
      <w:szCs w:val="3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styleId="252">
    <w:name w:val="Placeholder Text"/>
    <w:basedOn w:val="88"/>
    <w:semiHidden/>
    <w:qFormat/>
    <w:uiPriority w:val="99"/>
    <w:rPr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3">
    <w:name w:val="Header Char"/>
    <w:basedOn w:val="88"/>
    <w:link w:val="33"/>
    <w:uiPriority w:val="0"/>
    <w:rPr>
      <w:rFonts w:asciiTheme="minorHAnsi" w:hAnsiTheme="minorHAnsi"/>
      <w:sz w:val="18"/>
      <w:szCs w:val="24"/>
    </w:rPr>
  </w:style>
  <w:style w:type="character" w:customStyle="1" w:styleId="254">
    <w:name w:val="Footer Char"/>
    <w:basedOn w:val="88"/>
    <w:link w:val="31"/>
    <w:uiPriority w:val="0"/>
    <w:rPr>
      <w:rFonts w:asciiTheme="minorHAnsi" w:hAnsiTheme="minorHAnsi"/>
      <w:sz w:val="18"/>
      <w:szCs w:val="24"/>
    </w:rPr>
  </w:style>
  <w:style w:type="paragraph" w:customStyle="1" w:styleId="255">
    <w:name w:val="Bibliography"/>
    <w:basedOn w:val="1"/>
    <w:next w:val="1"/>
    <w:semiHidden/>
    <w:unhideWhenUsed/>
    <w:qFormat/>
    <w:uiPriority w:val="37"/>
  </w:style>
  <w:style w:type="character" w:customStyle="1" w:styleId="256">
    <w:name w:val="Body Text Char"/>
    <w:basedOn w:val="88"/>
    <w:link w:val="13"/>
    <w:semiHidden/>
    <w:uiPriority w:val="0"/>
  </w:style>
  <w:style w:type="character" w:customStyle="1" w:styleId="257">
    <w:name w:val="Body Text 2 Char"/>
    <w:basedOn w:val="88"/>
    <w:link w:val="14"/>
    <w:semiHidden/>
    <w:qFormat/>
    <w:uiPriority w:val="0"/>
  </w:style>
  <w:style w:type="character" w:customStyle="1" w:styleId="258">
    <w:name w:val="Body Text 3 Char"/>
    <w:basedOn w:val="88"/>
    <w:link w:val="15"/>
    <w:semiHidden/>
    <w:qFormat/>
    <w:uiPriority w:val="0"/>
    <w:rPr>
      <w:szCs w:val="16"/>
    </w:rPr>
  </w:style>
  <w:style w:type="character" w:customStyle="1" w:styleId="259">
    <w:name w:val="Body Text First Indent Char"/>
    <w:basedOn w:val="256"/>
    <w:link w:val="16"/>
    <w:semiHidden/>
    <w:qFormat/>
    <w:uiPriority w:val="0"/>
  </w:style>
  <w:style w:type="character" w:customStyle="1" w:styleId="260">
    <w:name w:val="Body Text Indent Char"/>
    <w:basedOn w:val="88"/>
    <w:link w:val="17"/>
    <w:semiHidden/>
    <w:uiPriority w:val="0"/>
  </w:style>
  <w:style w:type="character" w:customStyle="1" w:styleId="261">
    <w:name w:val="Body Text First Indent 2 Char"/>
    <w:basedOn w:val="260"/>
    <w:link w:val="18"/>
    <w:semiHidden/>
    <w:qFormat/>
    <w:uiPriority w:val="0"/>
  </w:style>
  <w:style w:type="character" w:customStyle="1" w:styleId="262">
    <w:name w:val="Body Text Indent 2 Char"/>
    <w:basedOn w:val="88"/>
    <w:link w:val="19"/>
    <w:semiHidden/>
    <w:qFormat/>
    <w:uiPriority w:val="0"/>
  </w:style>
  <w:style w:type="character" w:customStyle="1" w:styleId="263">
    <w:name w:val="Body Text Indent 3 Char"/>
    <w:basedOn w:val="88"/>
    <w:link w:val="20"/>
    <w:semiHidden/>
    <w:uiPriority w:val="0"/>
    <w:rPr>
      <w:szCs w:val="16"/>
    </w:rPr>
  </w:style>
  <w:style w:type="character" w:customStyle="1" w:styleId="264">
    <w:name w:val="Book Title"/>
    <w:basedOn w:val="88"/>
    <w:semiHidden/>
    <w:unhideWhenUsed/>
    <w:qFormat/>
    <w:uiPriority w:val="33"/>
    <w:rPr>
      <w:b/>
      <w:bCs/>
      <w:i/>
      <w:iCs/>
      <w:spacing w:val="5"/>
    </w:rPr>
  </w:style>
  <w:style w:type="character" w:customStyle="1" w:styleId="265">
    <w:name w:val="Closing Char"/>
    <w:basedOn w:val="88"/>
    <w:link w:val="22"/>
    <w:semiHidden/>
    <w:uiPriority w:val="0"/>
  </w:style>
  <w:style w:type="character" w:customStyle="1" w:styleId="266">
    <w:name w:val="Comment Text Char"/>
    <w:basedOn w:val="88"/>
    <w:link w:val="23"/>
    <w:semiHidden/>
    <w:uiPriority w:val="0"/>
    <w:rPr>
      <w:szCs w:val="20"/>
    </w:rPr>
  </w:style>
  <w:style w:type="character" w:customStyle="1" w:styleId="267">
    <w:name w:val="Comment Subject Char"/>
    <w:basedOn w:val="266"/>
    <w:link w:val="24"/>
    <w:semiHidden/>
    <w:uiPriority w:val="0"/>
    <w:rPr>
      <w:b/>
      <w:bCs/>
      <w:szCs w:val="20"/>
    </w:rPr>
  </w:style>
  <w:style w:type="character" w:customStyle="1" w:styleId="268">
    <w:name w:val="Date Char"/>
    <w:basedOn w:val="88"/>
    <w:link w:val="25"/>
    <w:semiHidden/>
    <w:uiPriority w:val="0"/>
  </w:style>
  <w:style w:type="character" w:customStyle="1" w:styleId="269">
    <w:name w:val="Document Map Char"/>
    <w:basedOn w:val="88"/>
    <w:link w:val="26"/>
    <w:semiHidden/>
    <w:uiPriority w:val="0"/>
    <w:rPr>
      <w:rFonts w:ascii="Segoe UI" w:hAnsi="Segoe UI" w:cs="Segoe UI"/>
      <w:szCs w:val="16"/>
    </w:rPr>
  </w:style>
  <w:style w:type="character" w:customStyle="1" w:styleId="270">
    <w:name w:val="E-mail Signature Char"/>
    <w:basedOn w:val="88"/>
    <w:link w:val="27"/>
    <w:semiHidden/>
    <w:uiPriority w:val="0"/>
  </w:style>
  <w:style w:type="character" w:customStyle="1" w:styleId="271">
    <w:name w:val="Endnote Text Char"/>
    <w:basedOn w:val="88"/>
    <w:link w:val="28"/>
    <w:semiHidden/>
    <w:uiPriority w:val="0"/>
    <w:rPr>
      <w:szCs w:val="20"/>
    </w:rPr>
  </w:style>
  <w:style w:type="character" w:customStyle="1" w:styleId="272">
    <w:name w:val="Footnote Text Char"/>
    <w:basedOn w:val="88"/>
    <w:link w:val="32"/>
    <w:semiHidden/>
    <w:uiPriority w:val="0"/>
    <w:rPr>
      <w:szCs w:val="20"/>
    </w:rPr>
  </w:style>
  <w:style w:type="table" w:customStyle="1" w:styleId="273">
    <w:name w:val="Grid Table 1 Light"/>
    <w:basedOn w:val="106"/>
    <w:uiPriority w:val="46"/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4">
    <w:name w:val="Grid Table 1 Light Accent 1"/>
    <w:basedOn w:val="106"/>
    <w:uiPriority w:val="46"/>
    <w:tblPr>
      <w:tblBorders>
        <w:top w:val="single" w:color="B8CCE4" w:themeColor="accent1" w:themeTint="66" w:sz="4" w:space="0"/>
        <w:left w:val="single" w:color="B8CCE4" w:themeColor="accent1" w:themeTint="66" w:sz="4" w:space="0"/>
        <w:bottom w:val="single" w:color="B8CCE4" w:themeColor="accent1" w:themeTint="66" w:sz="4" w:space="0"/>
        <w:right w:val="single" w:color="B8CCE4" w:themeColor="accent1" w:themeTint="66" w:sz="4" w:space="0"/>
        <w:insideH w:val="single" w:color="B8CCE4" w:themeColor="accent1" w:themeTint="66" w:sz="4" w:space="0"/>
        <w:insideV w:val="single" w:color="B8CCE4" w:themeColor="accent1" w:themeTint="66" w:sz="4" w:space="0"/>
      </w:tblBorders>
    </w:tblPr>
    <w:tblStylePr w:type="firstRow">
      <w:rPr>
        <w:b/>
        <w:bCs/>
      </w:rPr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95B3D7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5">
    <w:name w:val="Grid Table 1 Light Accent 2"/>
    <w:basedOn w:val="106"/>
    <w:uiPriority w:val="46"/>
    <w:tblPr>
      <w:tblBorders>
        <w:top w:val="single" w:color="E5B8B7" w:themeColor="accent2" w:themeTint="66" w:sz="4" w:space="0"/>
        <w:left w:val="single" w:color="E5B8B7" w:themeColor="accent2" w:themeTint="66" w:sz="4" w:space="0"/>
        <w:bottom w:val="single" w:color="E5B8B7" w:themeColor="accent2" w:themeTint="66" w:sz="4" w:space="0"/>
        <w:right w:val="single" w:color="E5B8B7" w:themeColor="accent2" w:themeTint="66" w:sz="4" w:space="0"/>
        <w:insideH w:val="single" w:color="E5B8B7" w:themeColor="accent2" w:themeTint="66" w:sz="4" w:space="0"/>
        <w:insideV w:val="single" w:color="E5B8B7" w:themeColor="accent2" w:themeTint="66" w:sz="4" w:space="0"/>
      </w:tblBorders>
    </w:tblPr>
    <w:tblStylePr w:type="firstRow">
      <w:rPr>
        <w:b/>
        <w:bCs/>
      </w:rPr>
      <w:tcPr>
        <w:tcBorders>
          <w:bottom w:val="single" w:color="D99594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D99594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6">
    <w:name w:val="Grid Table 1 Light Accent 3"/>
    <w:basedOn w:val="106"/>
    <w:uiPriority w:val="46"/>
    <w:tblPr>
      <w:tblBorders>
        <w:top w:val="single" w:color="D6E3BC" w:themeColor="accent3" w:themeTint="66" w:sz="4" w:space="0"/>
        <w:left w:val="single" w:color="D6E3BC" w:themeColor="accent3" w:themeTint="66" w:sz="4" w:space="0"/>
        <w:bottom w:val="single" w:color="D6E3BC" w:themeColor="accent3" w:themeTint="66" w:sz="4" w:space="0"/>
        <w:right w:val="single" w:color="D6E3BC" w:themeColor="accent3" w:themeTint="66" w:sz="4" w:space="0"/>
        <w:insideH w:val="single" w:color="D6E3BC" w:themeColor="accent3" w:themeTint="66" w:sz="4" w:space="0"/>
        <w:insideV w:val="single" w:color="D6E3BC" w:themeColor="accent3" w:themeTint="66" w:sz="4" w:space="0"/>
      </w:tblBorders>
    </w:tblPr>
    <w:tblStylePr w:type="firstRow">
      <w:rPr>
        <w:b/>
        <w:bCs/>
      </w:rPr>
      <w:tcPr>
        <w:tcBorders>
          <w:bottom w:val="single" w:color="C2D69B" w:themeColor="accent3" w:themeTint="99" w:sz="12" w:space="0"/>
        </w:tcBorders>
      </w:tcPr>
    </w:tblStylePr>
    <w:tblStylePr w:type="lastRow">
      <w:rPr>
        <w:b/>
        <w:bCs/>
      </w:rPr>
      <w:tcPr>
        <w:tcBorders>
          <w:top w:val="double" w:color="C2D69B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7">
    <w:name w:val="Grid Table 1 Light Accent 4"/>
    <w:basedOn w:val="106"/>
    <w:uiPriority w:val="46"/>
    <w:tblPr>
      <w:tblBorders>
        <w:top w:val="single" w:color="CCC0D9" w:themeColor="accent4" w:themeTint="66" w:sz="4" w:space="0"/>
        <w:left w:val="single" w:color="CCC0D9" w:themeColor="accent4" w:themeTint="66" w:sz="4" w:space="0"/>
        <w:bottom w:val="single" w:color="CCC0D9" w:themeColor="accent4" w:themeTint="66" w:sz="4" w:space="0"/>
        <w:right w:val="single" w:color="CCC0D9" w:themeColor="accent4" w:themeTint="66" w:sz="4" w:space="0"/>
        <w:insideH w:val="single" w:color="CCC0D9" w:themeColor="accent4" w:themeTint="66" w:sz="4" w:space="0"/>
        <w:insideV w:val="single" w:color="CCC0D9" w:themeColor="accent4" w:themeTint="66" w:sz="4" w:space="0"/>
      </w:tblBorders>
    </w:tblPr>
    <w:tblStylePr w:type="firstRow">
      <w:rPr>
        <w:b/>
        <w:bCs/>
      </w:rPr>
      <w:tcPr>
        <w:tcBorders>
          <w:bottom w:val="single" w:color="B2A1C7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B2A1C7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8">
    <w:name w:val="Grid Table 1 Light Accent 5"/>
    <w:basedOn w:val="106"/>
    <w:uiPriority w:val="46"/>
    <w:tblPr>
      <w:tblBorders>
        <w:top w:val="single" w:color="B6DDE8" w:themeColor="accent5" w:themeTint="66" w:sz="4" w:space="0"/>
        <w:left w:val="single" w:color="B6DDE8" w:themeColor="accent5" w:themeTint="66" w:sz="4" w:space="0"/>
        <w:bottom w:val="single" w:color="B6DDE8" w:themeColor="accent5" w:themeTint="66" w:sz="4" w:space="0"/>
        <w:right w:val="single" w:color="B6DDE8" w:themeColor="accent5" w:themeTint="66" w:sz="4" w:space="0"/>
        <w:insideH w:val="single" w:color="B6DDE8" w:themeColor="accent5" w:themeTint="66" w:sz="4" w:space="0"/>
        <w:insideV w:val="single" w:color="B6DDE8" w:themeColor="accent5" w:themeTint="66" w:sz="4" w:space="0"/>
      </w:tblBorders>
    </w:tblPr>
    <w:tblStylePr w:type="firstRow">
      <w:rPr>
        <w:b/>
        <w:bCs/>
      </w:rPr>
      <w:tcPr>
        <w:tcBorders>
          <w:bottom w:val="single" w:color="92CDDC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92CDDC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9">
    <w:name w:val="Grid Table 1 Light Accent 6"/>
    <w:basedOn w:val="106"/>
    <w:uiPriority w:val="46"/>
    <w:tblPr>
      <w:tblBorders>
        <w:top w:val="single" w:color="FBD4B4" w:themeColor="accent6" w:themeTint="66" w:sz="4" w:space="0"/>
        <w:left w:val="single" w:color="FBD4B4" w:themeColor="accent6" w:themeTint="66" w:sz="4" w:space="0"/>
        <w:bottom w:val="single" w:color="FBD4B4" w:themeColor="accent6" w:themeTint="66" w:sz="4" w:space="0"/>
        <w:right w:val="single" w:color="FBD4B4" w:themeColor="accent6" w:themeTint="66" w:sz="4" w:space="0"/>
        <w:insideH w:val="single" w:color="FBD4B4" w:themeColor="accent6" w:themeTint="66" w:sz="4" w:space="0"/>
        <w:insideV w:val="single" w:color="FBD4B4" w:themeColor="accent6" w:themeTint="66" w:sz="4" w:space="0"/>
      </w:tblBorders>
    </w:tblPr>
    <w:tblStylePr w:type="firstRow">
      <w:rPr>
        <w:b/>
        <w:bCs/>
      </w:rPr>
      <w:tcPr>
        <w:tcBorders>
          <w:bottom w:val="single" w:color="FABF8F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FABF8F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80">
    <w:name w:val="Grid Table 2"/>
    <w:basedOn w:val="106"/>
    <w:uiPriority w:val="47"/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81">
    <w:name w:val="Grid Table 2 Accent 1"/>
    <w:basedOn w:val="106"/>
    <w:uiPriority w:val="47"/>
    <w:tblPr>
      <w:tblBorders>
        <w:top w:val="single" w:color="95B3D7" w:themeColor="accent1" w:themeTint="99" w:sz="2" w:space="0"/>
        <w:bottom w:val="single" w:color="95B3D7" w:themeColor="accent1" w:themeTint="99" w:sz="2" w:space="0"/>
        <w:insideH w:val="single" w:color="95B3D7" w:themeColor="accent1" w:themeTint="99" w:sz="2" w:space="0"/>
        <w:insideV w:val="single" w:color="95B3D7" w:themeColor="accen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95B3D7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95B3D7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82">
    <w:name w:val="Grid Table 2 Accent 2"/>
    <w:basedOn w:val="106"/>
    <w:uiPriority w:val="47"/>
    <w:tblPr>
      <w:tblBorders>
        <w:top w:val="single" w:color="D99594" w:themeColor="accent2" w:themeTint="99" w:sz="2" w:space="0"/>
        <w:bottom w:val="single" w:color="D99594" w:themeColor="accent2" w:themeTint="99" w:sz="2" w:space="0"/>
        <w:insideH w:val="single" w:color="D99594" w:themeColor="accent2" w:themeTint="99" w:sz="2" w:space="0"/>
        <w:insideV w:val="single" w:color="D99594" w:themeColor="accent2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D99594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D99594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283">
    <w:name w:val="Grid Table 2 Accent 3"/>
    <w:basedOn w:val="106"/>
    <w:uiPriority w:val="47"/>
    <w:tblPr>
      <w:tblBorders>
        <w:top w:val="single" w:color="C2D69B" w:themeColor="accent3" w:themeTint="99" w:sz="2" w:space="0"/>
        <w:bottom w:val="single" w:color="C2D69B" w:themeColor="accent3" w:themeTint="99" w:sz="2" w:space="0"/>
        <w:insideH w:val="single" w:color="C2D69B" w:themeColor="accent3" w:themeTint="99" w:sz="2" w:space="0"/>
        <w:insideV w:val="single" w:color="C2D69B" w:themeColor="accent3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C2D69B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C2D69B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284">
    <w:name w:val="Grid Table 2 Accent 4"/>
    <w:basedOn w:val="106"/>
    <w:uiPriority w:val="47"/>
    <w:tblPr>
      <w:tblBorders>
        <w:top w:val="single" w:color="B2A1C7" w:themeColor="accent4" w:themeTint="99" w:sz="2" w:space="0"/>
        <w:bottom w:val="single" w:color="B2A1C7" w:themeColor="accent4" w:themeTint="99" w:sz="2" w:space="0"/>
        <w:insideH w:val="single" w:color="B2A1C7" w:themeColor="accent4" w:themeTint="99" w:sz="2" w:space="0"/>
        <w:insideV w:val="single" w:color="B2A1C7" w:themeColor="accent4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B2A1C7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B2A1C7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285">
    <w:name w:val="Grid Table 2 Accent 5"/>
    <w:basedOn w:val="106"/>
    <w:uiPriority w:val="47"/>
    <w:tblPr>
      <w:tblBorders>
        <w:top w:val="single" w:color="92CDDC" w:themeColor="accent5" w:themeTint="99" w:sz="2" w:space="0"/>
        <w:bottom w:val="single" w:color="92CDDC" w:themeColor="accent5" w:themeTint="99" w:sz="2" w:space="0"/>
        <w:insideH w:val="single" w:color="92CDDC" w:themeColor="accent5" w:themeTint="99" w:sz="2" w:space="0"/>
        <w:insideV w:val="single" w:color="92CDDC" w:themeColor="accent5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92CDDC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92CDDC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286">
    <w:name w:val="Grid Table 2 Accent 6"/>
    <w:basedOn w:val="106"/>
    <w:uiPriority w:val="47"/>
    <w:tblPr>
      <w:tblBorders>
        <w:top w:val="single" w:color="FABF8F" w:themeColor="accent6" w:themeTint="99" w:sz="2" w:space="0"/>
        <w:bottom w:val="single" w:color="FABF8F" w:themeColor="accent6" w:themeTint="99" w:sz="2" w:space="0"/>
        <w:insideH w:val="single" w:color="FABF8F" w:themeColor="accent6" w:themeTint="99" w:sz="2" w:space="0"/>
        <w:insideV w:val="single" w:color="FABF8F" w:themeColor="accent6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FABF8F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FABF8F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287">
    <w:name w:val="Grid Table 3"/>
    <w:basedOn w:val="106"/>
    <w:uiPriority w:val="48"/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88">
    <w:name w:val="Grid Table 3 Accent 1"/>
    <w:basedOn w:val="106"/>
    <w:uiPriority w:val="48"/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  <w:tblStylePr w:type="neCell">
      <w:tcPr>
        <w:tcBorders>
          <w:bottom w:val="single" w:color="95B3D7" w:themeColor="accent1" w:themeTint="99" w:sz="4" w:space="0"/>
        </w:tcBorders>
      </w:tcPr>
    </w:tblStylePr>
    <w:tblStylePr w:type="nwCell">
      <w:tcPr>
        <w:tcBorders>
          <w:bottom w:val="single" w:color="95B3D7" w:themeColor="accent1" w:themeTint="99" w:sz="4" w:space="0"/>
        </w:tcBorders>
      </w:tcPr>
    </w:tblStylePr>
    <w:tblStylePr w:type="seCell">
      <w:tcPr>
        <w:tcBorders>
          <w:top w:val="single" w:color="95B3D7" w:themeColor="accent1" w:themeTint="99" w:sz="4" w:space="0"/>
        </w:tcBorders>
      </w:tcPr>
    </w:tblStylePr>
    <w:tblStylePr w:type="swCell">
      <w:tcPr>
        <w:tcBorders>
          <w:top w:val="single" w:color="95B3D7" w:themeColor="accent1" w:themeTint="99" w:sz="4" w:space="0"/>
        </w:tcBorders>
      </w:tcPr>
    </w:tblStylePr>
  </w:style>
  <w:style w:type="table" w:customStyle="1" w:styleId="289">
    <w:name w:val="Grid Table 3 Accent 2"/>
    <w:basedOn w:val="106"/>
    <w:uiPriority w:val="48"/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  <w:tblStylePr w:type="neCell">
      <w:tcPr>
        <w:tcBorders>
          <w:bottom w:val="single" w:color="D99594" w:themeColor="accent2" w:themeTint="99" w:sz="4" w:space="0"/>
        </w:tcBorders>
      </w:tcPr>
    </w:tblStylePr>
    <w:tblStylePr w:type="nwCell">
      <w:tcPr>
        <w:tcBorders>
          <w:bottom w:val="single" w:color="D99594" w:themeColor="accent2" w:themeTint="99" w:sz="4" w:space="0"/>
        </w:tcBorders>
      </w:tcPr>
    </w:tblStylePr>
    <w:tblStylePr w:type="seCell">
      <w:tcPr>
        <w:tcBorders>
          <w:top w:val="single" w:color="D99594" w:themeColor="accent2" w:themeTint="99" w:sz="4" w:space="0"/>
        </w:tcBorders>
      </w:tcPr>
    </w:tblStylePr>
    <w:tblStylePr w:type="swCell">
      <w:tcPr>
        <w:tcBorders>
          <w:top w:val="single" w:color="D99594" w:themeColor="accent2" w:themeTint="99" w:sz="4" w:space="0"/>
        </w:tcBorders>
      </w:tcPr>
    </w:tblStylePr>
  </w:style>
  <w:style w:type="table" w:customStyle="1" w:styleId="290">
    <w:name w:val="Grid Table 3 Accent 3"/>
    <w:basedOn w:val="106"/>
    <w:uiPriority w:val="48"/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  <w:tblStylePr w:type="neCell">
      <w:tcPr>
        <w:tcBorders>
          <w:bottom w:val="single" w:color="C2D69B" w:themeColor="accent3" w:themeTint="99" w:sz="4" w:space="0"/>
        </w:tcBorders>
      </w:tcPr>
    </w:tblStylePr>
    <w:tblStylePr w:type="nwCell">
      <w:tcPr>
        <w:tcBorders>
          <w:bottom w:val="single" w:color="C2D69B" w:themeColor="accent3" w:themeTint="99" w:sz="4" w:space="0"/>
        </w:tcBorders>
      </w:tcPr>
    </w:tblStylePr>
    <w:tblStylePr w:type="seCell">
      <w:tcPr>
        <w:tcBorders>
          <w:top w:val="single" w:color="C2D69B" w:themeColor="accent3" w:themeTint="99" w:sz="4" w:space="0"/>
        </w:tcBorders>
      </w:tcPr>
    </w:tblStylePr>
    <w:tblStylePr w:type="swCell">
      <w:tcPr>
        <w:tcBorders>
          <w:top w:val="single" w:color="C2D69B" w:themeColor="accent3" w:themeTint="99" w:sz="4" w:space="0"/>
        </w:tcBorders>
      </w:tcPr>
    </w:tblStylePr>
  </w:style>
  <w:style w:type="table" w:customStyle="1" w:styleId="291">
    <w:name w:val="Grid Table 3 Accent 4"/>
    <w:basedOn w:val="106"/>
    <w:uiPriority w:val="48"/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  <w:tblStylePr w:type="neCell">
      <w:tcPr>
        <w:tcBorders>
          <w:bottom w:val="single" w:color="B2A1C7" w:themeColor="accent4" w:themeTint="99" w:sz="4" w:space="0"/>
        </w:tcBorders>
      </w:tcPr>
    </w:tblStylePr>
    <w:tblStylePr w:type="nwCell">
      <w:tcPr>
        <w:tcBorders>
          <w:bottom w:val="single" w:color="B2A1C7" w:themeColor="accent4" w:themeTint="99" w:sz="4" w:space="0"/>
        </w:tcBorders>
      </w:tcPr>
    </w:tblStylePr>
    <w:tblStylePr w:type="seCell">
      <w:tcPr>
        <w:tcBorders>
          <w:top w:val="single" w:color="B2A1C7" w:themeColor="accent4" w:themeTint="99" w:sz="4" w:space="0"/>
        </w:tcBorders>
      </w:tcPr>
    </w:tblStylePr>
    <w:tblStylePr w:type="swCell">
      <w:tcPr>
        <w:tcBorders>
          <w:top w:val="single" w:color="B2A1C7" w:themeColor="accent4" w:themeTint="99" w:sz="4" w:space="0"/>
        </w:tcBorders>
      </w:tcPr>
    </w:tblStylePr>
  </w:style>
  <w:style w:type="table" w:customStyle="1" w:styleId="292">
    <w:name w:val="Grid Table 3 Accent 5"/>
    <w:basedOn w:val="106"/>
    <w:uiPriority w:val="48"/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  <w:tblStylePr w:type="neCell">
      <w:tcPr>
        <w:tcBorders>
          <w:bottom w:val="single" w:color="92CDDC" w:themeColor="accent5" w:themeTint="99" w:sz="4" w:space="0"/>
        </w:tcBorders>
      </w:tcPr>
    </w:tblStylePr>
    <w:tblStylePr w:type="nwCell">
      <w:tcPr>
        <w:tcBorders>
          <w:bottom w:val="single" w:color="92CDDC" w:themeColor="accent5" w:themeTint="99" w:sz="4" w:space="0"/>
        </w:tcBorders>
      </w:tcPr>
    </w:tblStylePr>
    <w:tblStylePr w:type="seCell">
      <w:tcPr>
        <w:tcBorders>
          <w:top w:val="single" w:color="92CDDC" w:themeColor="accent5" w:themeTint="99" w:sz="4" w:space="0"/>
        </w:tcBorders>
      </w:tcPr>
    </w:tblStylePr>
    <w:tblStylePr w:type="swCell">
      <w:tcPr>
        <w:tcBorders>
          <w:top w:val="single" w:color="92CDDC" w:themeColor="accent5" w:themeTint="99" w:sz="4" w:space="0"/>
        </w:tcBorders>
      </w:tcPr>
    </w:tblStylePr>
  </w:style>
  <w:style w:type="table" w:customStyle="1" w:styleId="293">
    <w:name w:val="Grid Table 3 Accent 6"/>
    <w:basedOn w:val="106"/>
    <w:uiPriority w:val="48"/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  <w:tblStylePr w:type="neCell">
      <w:tcPr>
        <w:tcBorders>
          <w:bottom w:val="single" w:color="FABF8F" w:themeColor="accent6" w:themeTint="99" w:sz="4" w:space="0"/>
        </w:tcBorders>
      </w:tcPr>
    </w:tblStylePr>
    <w:tblStylePr w:type="nwCell">
      <w:tcPr>
        <w:tcBorders>
          <w:bottom w:val="single" w:color="FABF8F" w:themeColor="accent6" w:themeTint="99" w:sz="4" w:space="0"/>
        </w:tcBorders>
      </w:tcPr>
    </w:tblStylePr>
    <w:tblStylePr w:type="seCell">
      <w:tcPr>
        <w:tcBorders>
          <w:top w:val="single" w:color="FABF8F" w:themeColor="accent6" w:themeTint="99" w:sz="4" w:space="0"/>
        </w:tcBorders>
      </w:tcPr>
    </w:tblStylePr>
    <w:tblStylePr w:type="swCell">
      <w:tcPr>
        <w:tcBorders>
          <w:top w:val="single" w:color="FABF8F" w:themeColor="accent6" w:themeTint="99" w:sz="4" w:space="0"/>
        </w:tcBorders>
      </w:tcPr>
    </w:tblStylePr>
  </w:style>
  <w:style w:type="table" w:customStyle="1" w:styleId="294">
    <w:name w:val="Grid Table 4"/>
    <w:basedOn w:val="106"/>
    <w:uiPriority w:val="49"/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">
    <w:name w:val="Grid Table 4 Accent 1"/>
    <w:basedOn w:val="106"/>
    <w:uiPriority w:val="49"/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6">
    <w:name w:val="Grid Table 4 Accent 2"/>
    <w:basedOn w:val="106"/>
    <w:uiPriority w:val="49"/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cPr>
        <w:tcBorders>
          <w:top w:val="double" w:color="C0504D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297">
    <w:name w:val="Grid Table 4 Accent 3"/>
    <w:basedOn w:val="106"/>
    <w:uiPriority w:val="49"/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298">
    <w:name w:val="Grid Table 4 Accent 4"/>
    <w:basedOn w:val="106"/>
    <w:uiPriority w:val="49"/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cPr>
        <w:tcBorders>
          <w:top w:val="double" w:color="8064A2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299">
    <w:name w:val="Grid Table 4 Accent 5"/>
    <w:basedOn w:val="106"/>
    <w:uiPriority w:val="49"/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00">
    <w:name w:val="Grid Table 4 Accent 6"/>
    <w:basedOn w:val="106"/>
    <w:uiPriority w:val="49"/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cPr>
        <w:tcBorders>
          <w:top w:val="double" w:color="F79646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01">
    <w:name w:val="Grid Table 5 Dark"/>
    <w:basedOn w:val="106"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302">
    <w:name w:val="Grid Table 5 Dark Accent 1"/>
    <w:basedOn w:val="106"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table" w:customStyle="1" w:styleId="303">
    <w:name w:val="Grid Table 5 Dark Accent 2"/>
    <w:basedOn w:val="106"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C0504D" w:themeFill="accent2"/>
      </w:tcPr>
    </w:tblStylePr>
    <w:tblStylePr w:type="band1Vert">
      <w:tcPr>
        <w:shd w:val="clear" w:color="auto" w:fill="E5B8B7" w:themeFill="accent2" w:themeFillTint="66"/>
      </w:tcPr>
    </w:tblStylePr>
    <w:tblStylePr w:type="band1Horz">
      <w:tcPr>
        <w:shd w:val="clear" w:color="auto" w:fill="E5B8B7" w:themeFill="accent2" w:themeFillTint="66"/>
      </w:tcPr>
    </w:tblStylePr>
  </w:style>
  <w:style w:type="table" w:customStyle="1" w:styleId="304">
    <w:name w:val="Grid Table 5 Dark Accent 3"/>
    <w:basedOn w:val="106"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9BBB59" w:themeFill="accent3"/>
      </w:tcPr>
    </w:tblStylePr>
    <w:tblStylePr w:type="band1Vert">
      <w:tcPr>
        <w:shd w:val="clear" w:color="auto" w:fill="D6E3BC" w:themeFill="accent3" w:themeFillTint="66"/>
      </w:tcPr>
    </w:tblStylePr>
    <w:tblStylePr w:type="band1Horz">
      <w:tcPr>
        <w:shd w:val="clear" w:color="auto" w:fill="D6E3BC" w:themeFill="accent3" w:themeFillTint="66"/>
      </w:tcPr>
    </w:tblStylePr>
  </w:style>
  <w:style w:type="table" w:customStyle="1" w:styleId="305">
    <w:name w:val="Grid Table 5 Dark Accent 4"/>
    <w:basedOn w:val="106"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064A2" w:themeFill="accent4"/>
      </w:tcPr>
    </w:tblStylePr>
    <w:tblStylePr w:type="band1Vert">
      <w:tcPr>
        <w:shd w:val="clear" w:color="auto" w:fill="CCC0D9" w:themeFill="accent4" w:themeFillTint="66"/>
      </w:tcPr>
    </w:tblStylePr>
    <w:tblStylePr w:type="band1Horz">
      <w:tcPr>
        <w:shd w:val="clear" w:color="auto" w:fill="CCC0D9" w:themeFill="accent4" w:themeFillTint="66"/>
      </w:tcPr>
    </w:tblStylePr>
  </w:style>
  <w:style w:type="table" w:customStyle="1" w:styleId="306">
    <w:name w:val="Grid Table 5 Dark Accent 5"/>
    <w:basedOn w:val="106"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307">
    <w:name w:val="Grid Table 5 Dark Accent 6"/>
    <w:basedOn w:val="106"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79646" w:themeFill="accent6"/>
      </w:tcPr>
    </w:tblStylePr>
    <w:tblStylePr w:type="band1Vert">
      <w:tcPr>
        <w:shd w:val="clear" w:color="auto" w:fill="FBD4B4" w:themeFill="accent6" w:themeFillTint="66"/>
      </w:tcPr>
    </w:tblStylePr>
    <w:tblStylePr w:type="band1Horz">
      <w:tcPr>
        <w:shd w:val="clear" w:color="auto" w:fill="FBD4B4" w:themeFill="accent6" w:themeFillTint="66"/>
      </w:tcPr>
    </w:tblStylePr>
  </w:style>
  <w:style w:type="table" w:customStyle="1" w:styleId="308">
    <w:name w:val="Grid Table 6 Colorful"/>
    <w:basedOn w:val="106"/>
    <w:uiPriority w:val="5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9">
    <w:name w:val="Grid Table 6 Colorful Accent 1"/>
    <w:basedOn w:val="106"/>
    <w:uiPriority w:val="51"/>
    <w:rPr>
      <w:color w:val="376092" w:themeColor="accent1" w:themeShade="BF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10">
    <w:name w:val="Grid Table 6 Colorful Accent 2"/>
    <w:basedOn w:val="106"/>
    <w:uiPriority w:val="51"/>
    <w:rPr>
      <w:color w:val="953735" w:themeColor="accent2" w:themeShade="BF"/>
    </w:r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cPr>
        <w:tcBorders>
          <w:bottom w:val="single" w:color="D99594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11">
    <w:name w:val="Grid Table 6 Colorful Accent 3"/>
    <w:basedOn w:val="106"/>
    <w:uiPriority w:val="51"/>
    <w:rPr>
      <w:color w:val="77933C" w:themeColor="accent3" w:themeShade="BF"/>
    </w:r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cPr>
        <w:tcBorders>
          <w:bottom w:val="single" w:color="C2D69B" w:themeColor="accent3" w:themeTint="99" w:sz="12" w:space="0"/>
        </w:tcBorders>
      </w:tcPr>
    </w:tblStylePr>
    <w:tblStylePr w:type="lastRow">
      <w:rPr>
        <w:b/>
        <w:bCs/>
      </w:rPr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12">
    <w:name w:val="Grid Table 6 Colorful Accent 4"/>
    <w:basedOn w:val="106"/>
    <w:uiPriority w:val="51"/>
    <w:rPr>
      <w:color w:val="604A7B" w:themeColor="accent4" w:themeShade="BF"/>
    </w:r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bottom w:val="single" w:color="B2A1C7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13">
    <w:name w:val="Grid Table 6 Colorful Accent 5"/>
    <w:basedOn w:val="106"/>
    <w:uiPriority w:val="51"/>
    <w:rPr>
      <w:color w:val="31859C" w:themeColor="accent5" w:themeShade="BF"/>
    </w:r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cPr>
        <w:tcBorders>
          <w:bottom w:val="single" w:color="92CDDC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14">
    <w:name w:val="Grid Table 6 Colorful Accent 6"/>
    <w:basedOn w:val="106"/>
    <w:uiPriority w:val="51"/>
    <w:rPr>
      <w:color w:val="E46C0A" w:themeColor="accent6" w:themeShade="BF"/>
    </w:r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cPr>
        <w:tcBorders>
          <w:bottom w:val="single" w:color="FABF8F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15">
    <w:name w:val="Grid Table 7 Colorful"/>
    <w:basedOn w:val="106"/>
    <w:uiPriority w:val="52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16">
    <w:name w:val="Grid Table 7 Colorful Accent 1"/>
    <w:basedOn w:val="106"/>
    <w:uiPriority w:val="52"/>
    <w:rPr>
      <w:color w:val="376092" w:themeColor="accent1" w:themeShade="BF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  <w:tblStylePr w:type="neCell">
      <w:tcPr>
        <w:tcBorders>
          <w:bottom w:val="single" w:color="95B3D7" w:themeColor="accent1" w:themeTint="99" w:sz="4" w:space="0"/>
        </w:tcBorders>
      </w:tcPr>
    </w:tblStylePr>
    <w:tblStylePr w:type="nwCell">
      <w:tcPr>
        <w:tcBorders>
          <w:bottom w:val="single" w:color="95B3D7" w:themeColor="accent1" w:themeTint="99" w:sz="4" w:space="0"/>
        </w:tcBorders>
      </w:tcPr>
    </w:tblStylePr>
    <w:tblStylePr w:type="seCell">
      <w:tcPr>
        <w:tcBorders>
          <w:top w:val="single" w:color="95B3D7" w:themeColor="accent1" w:themeTint="99" w:sz="4" w:space="0"/>
        </w:tcBorders>
      </w:tcPr>
    </w:tblStylePr>
    <w:tblStylePr w:type="swCell">
      <w:tcPr>
        <w:tcBorders>
          <w:top w:val="single" w:color="95B3D7" w:themeColor="accent1" w:themeTint="99" w:sz="4" w:space="0"/>
        </w:tcBorders>
      </w:tcPr>
    </w:tblStylePr>
  </w:style>
  <w:style w:type="table" w:customStyle="1" w:styleId="317">
    <w:name w:val="Grid Table 7 Colorful Accent 2"/>
    <w:basedOn w:val="106"/>
    <w:uiPriority w:val="52"/>
    <w:rPr>
      <w:color w:val="953735" w:themeColor="accent2" w:themeShade="BF"/>
    </w:r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  <w:tblStylePr w:type="neCell">
      <w:tcPr>
        <w:tcBorders>
          <w:bottom w:val="single" w:color="D99594" w:themeColor="accent2" w:themeTint="99" w:sz="4" w:space="0"/>
        </w:tcBorders>
      </w:tcPr>
    </w:tblStylePr>
    <w:tblStylePr w:type="nwCell">
      <w:tcPr>
        <w:tcBorders>
          <w:bottom w:val="single" w:color="D99594" w:themeColor="accent2" w:themeTint="99" w:sz="4" w:space="0"/>
        </w:tcBorders>
      </w:tcPr>
    </w:tblStylePr>
    <w:tblStylePr w:type="seCell">
      <w:tcPr>
        <w:tcBorders>
          <w:top w:val="single" w:color="D99594" w:themeColor="accent2" w:themeTint="99" w:sz="4" w:space="0"/>
        </w:tcBorders>
      </w:tcPr>
    </w:tblStylePr>
    <w:tblStylePr w:type="swCell">
      <w:tcPr>
        <w:tcBorders>
          <w:top w:val="single" w:color="D99594" w:themeColor="accent2" w:themeTint="99" w:sz="4" w:space="0"/>
        </w:tcBorders>
      </w:tcPr>
    </w:tblStylePr>
  </w:style>
  <w:style w:type="table" w:customStyle="1" w:styleId="318">
    <w:name w:val="Grid Table 7 Colorful Accent 3"/>
    <w:basedOn w:val="106"/>
    <w:uiPriority w:val="52"/>
    <w:rPr>
      <w:color w:val="77933C" w:themeColor="accent3" w:themeShade="BF"/>
    </w:r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  <w:tblStylePr w:type="neCell">
      <w:tcPr>
        <w:tcBorders>
          <w:bottom w:val="single" w:color="C2D69B" w:themeColor="accent3" w:themeTint="99" w:sz="4" w:space="0"/>
        </w:tcBorders>
      </w:tcPr>
    </w:tblStylePr>
    <w:tblStylePr w:type="nwCell">
      <w:tcPr>
        <w:tcBorders>
          <w:bottom w:val="single" w:color="C2D69B" w:themeColor="accent3" w:themeTint="99" w:sz="4" w:space="0"/>
        </w:tcBorders>
      </w:tcPr>
    </w:tblStylePr>
    <w:tblStylePr w:type="seCell">
      <w:tcPr>
        <w:tcBorders>
          <w:top w:val="single" w:color="C2D69B" w:themeColor="accent3" w:themeTint="99" w:sz="4" w:space="0"/>
        </w:tcBorders>
      </w:tcPr>
    </w:tblStylePr>
    <w:tblStylePr w:type="swCell">
      <w:tcPr>
        <w:tcBorders>
          <w:top w:val="single" w:color="C2D69B" w:themeColor="accent3" w:themeTint="99" w:sz="4" w:space="0"/>
        </w:tcBorders>
      </w:tcPr>
    </w:tblStylePr>
  </w:style>
  <w:style w:type="table" w:customStyle="1" w:styleId="319">
    <w:name w:val="Grid Table 7 Colorful Accent 4"/>
    <w:basedOn w:val="106"/>
    <w:uiPriority w:val="52"/>
    <w:rPr>
      <w:color w:val="604A7B" w:themeColor="accent4" w:themeShade="BF"/>
    </w:r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  <w:tblStylePr w:type="neCell">
      <w:tcPr>
        <w:tcBorders>
          <w:bottom w:val="single" w:color="B2A1C7" w:themeColor="accent4" w:themeTint="99" w:sz="4" w:space="0"/>
        </w:tcBorders>
      </w:tcPr>
    </w:tblStylePr>
    <w:tblStylePr w:type="nwCell">
      <w:tcPr>
        <w:tcBorders>
          <w:bottom w:val="single" w:color="B2A1C7" w:themeColor="accent4" w:themeTint="99" w:sz="4" w:space="0"/>
        </w:tcBorders>
      </w:tcPr>
    </w:tblStylePr>
    <w:tblStylePr w:type="seCell">
      <w:tcPr>
        <w:tcBorders>
          <w:top w:val="single" w:color="B2A1C7" w:themeColor="accent4" w:themeTint="99" w:sz="4" w:space="0"/>
        </w:tcBorders>
      </w:tcPr>
    </w:tblStylePr>
    <w:tblStylePr w:type="swCell">
      <w:tcPr>
        <w:tcBorders>
          <w:top w:val="single" w:color="B2A1C7" w:themeColor="accent4" w:themeTint="99" w:sz="4" w:space="0"/>
        </w:tcBorders>
      </w:tcPr>
    </w:tblStylePr>
  </w:style>
  <w:style w:type="table" w:customStyle="1" w:styleId="320">
    <w:name w:val="Grid Table 7 Colorful Accent 5"/>
    <w:basedOn w:val="106"/>
    <w:uiPriority w:val="52"/>
    <w:rPr>
      <w:color w:val="31859C" w:themeColor="accent5" w:themeShade="BF"/>
    </w:r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  <w:tblStylePr w:type="neCell">
      <w:tcPr>
        <w:tcBorders>
          <w:bottom w:val="single" w:color="92CDDC" w:themeColor="accent5" w:themeTint="99" w:sz="4" w:space="0"/>
        </w:tcBorders>
      </w:tcPr>
    </w:tblStylePr>
    <w:tblStylePr w:type="nwCell">
      <w:tcPr>
        <w:tcBorders>
          <w:bottom w:val="single" w:color="92CDDC" w:themeColor="accent5" w:themeTint="99" w:sz="4" w:space="0"/>
        </w:tcBorders>
      </w:tcPr>
    </w:tblStylePr>
    <w:tblStylePr w:type="seCell">
      <w:tcPr>
        <w:tcBorders>
          <w:top w:val="single" w:color="92CDDC" w:themeColor="accent5" w:themeTint="99" w:sz="4" w:space="0"/>
        </w:tcBorders>
      </w:tcPr>
    </w:tblStylePr>
    <w:tblStylePr w:type="swCell">
      <w:tcPr>
        <w:tcBorders>
          <w:top w:val="single" w:color="92CDDC" w:themeColor="accent5" w:themeTint="99" w:sz="4" w:space="0"/>
        </w:tcBorders>
      </w:tcPr>
    </w:tblStylePr>
  </w:style>
  <w:style w:type="table" w:customStyle="1" w:styleId="321">
    <w:name w:val="Grid Table 7 Colorful Accent 6"/>
    <w:basedOn w:val="106"/>
    <w:uiPriority w:val="52"/>
    <w:rPr>
      <w:color w:val="E46C0A" w:themeColor="accent6" w:themeShade="BF"/>
    </w:r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  <w:tblStylePr w:type="neCell">
      <w:tcPr>
        <w:tcBorders>
          <w:bottom w:val="single" w:color="FABF8F" w:themeColor="accent6" w:themeTint="99" w:sz="4" w:space="0"/>
        </w:tcBorders>
      </w:tcPr>
    </w:tblStylePr>
    <w:tblStylePr w:type="nwCell">
      <w:tcPr>
        <w:tcBorders>
          <w:bottom w:val="single" w:color="FABF8F" w:themeColor="accent6" w:themeTint="99" w:sz="4" w:space="0"/>
        </w:tcBorders>
      </w:tcPr>
    </w:tblStylePr>
    <w:tblStylePr w:type="seCell">
      <w:tcPr>
        <w:tcBorders>
          <w:top w:val="single" w:color="FABF8F" w:themeColor="accent6" w:themeTint="99" w:sz="4" w:space="0"/>
        </w:tcBorders>
      </w:tcPr>
    </w:tblStylePr>
    <w:tblStylePr w:type="swCell">
      <w:tcPr>
        <w:tcBorders>
          <w:top w:val="single" w:color="FABF8F" w:themeColor="accent6" w:themeTint="99" w:sz="4" w:space="0"/>
        </w:tcBorders>
      </w:tcPr>
    </w:tblStylePr>
  </w:style>
  <w:style w:type="character" w:customStyle="1" w:styleId="322">
    <w:name w:val="Hashtag"/>
    <w:basedOn w:val="88"/>
    <w:semiHidden/>
    <w:unhideWhenUsed/>
    <w:uiPriority w:val="99"/>
    <w:rPr>
      <w:color w:val="2B579A"/>
      <w:shd w:val="clear" w:color="auto" w:fill="E6E6E6"/>
    </w:rPr>
  </w:style>
  <w:style w:type="character" w:customStyle="1" w:styleId="323">
    <w:name w:val="Heading 4 Char"/>
    <w:basedOn w:val="88"/>
    <w:link w:val="5"/>
    <w:semiHidden/>
    <w:uiPriority w:val="0"/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character" w:customStyle="1" w:styleId="324">
    <w:name w:val="Heading 5 Char"/>
    <w:basedOn w:val="88"/>
    <w:link w:val="6"/>
    <w:semiHidden/>
    <w:uiPriority w:val="0"/>
    <w:rPr>
      <w:rFonts w:asciiTheme="majorHAnsi" w:hAnsiTheme="majorHAnsi" w:eastAsiaTheme="majorEastAsia" w:cstheme="majorBidi"/>
      <w:color w:val="376092" w:themeColor="accent1" w:themeShade="BF"/>
    </w:rPr>
  </w:style>
  <w:style w:type="character" w:customStyle="1" w:styleId="325">
    <w:name w:val="Heading 6 Char"/>
    <w:basedOn w:val="88"/>
    <w:link w:val="7"/>
    <w:semiHidden/>
    <w:uiPriority w:val="0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326">
    <w:name w:val="Heading 7 Char"/>
    <w:basedOn w:val="88"/>
    <w:link w:val="8"/>
    <w:semiHidden/>
    <w:uiPriority w:val="0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327">
    <w:name w:val="Heading 8 Char"/>
    <w:basedOn w:val="88"/>
    <w:link w:val="9"/>
    <w:semiHidden/>
    <w:uiPriority w:val="0"/>
    <w:rPr>
      <w:rFonts w:asciiTheme="majorHAnsi" w:hAnsiTheme="majorHAnsi" w:eastAsiaTheme="majorEastAsia" w:cstheme="majorBidi"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28">
    <w:name w:val="Heading 9 Char"/>
    <w:basedOn w:val="88"/>
    <w:link w:val="10"/>
    <w:semiHidden/>
    <w:uiPriority w:val="0"/>
    <w:rPr>
      <w:rFonts w:asciiTheme="majorHAnsi" w:hAnsiTheme="majorHAnsi" w:eastAsiaTheme="majorEastAsia" w:cstheme="majorBidi"/>
      <w:i/>
      <w:iCs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29">
    <w:name w:val="HTML Address Char"/>
    <w:basedOn w:val="88"/>
    <w:link w:val="34"/>
    <w:semiHidden/>
    <w:uiPriority w:val="0"/>
    <w:rPr>
      <w:i/>
      <w:iCs/>
    </w:rPr>
  </w:style>
  <w:style w:type="character" w:customStyle="1" w:styleId="330">
    <w:name w:val="HTML Preformatted Char"/>
    <w:basedOn w:val="88"/>
    <w:link w:val="35"/>
    <w:semiHidden/>
    <w:uiPriority w:val="0"/>
    <w:rPr>
      <w:rFonts w:ascii="Consolas" w:hAnsi="Consolas"/>
      <w:szCs w:val="20"/>
    </w:rPr>
  </w:style>
  <w:style w:type="character" w:customStyle="1" w:styleId="331">
    <w:name w:val="Intense Emphasis"/>
    <w:basedOn w:val="88"/>
    <w:semiHidden/>
    <w:unhideWhenUsed/>
    <w:qFormat/>
    <w:uiPriority w:val="21"/>
    <w:rPr>
      <w:i/>
      <w:iCs/>
      <w:color w:val="376092" w:themeColor="accent1" w:themeShade="BF"/>
    </w:rPr>
  </w:style>
  <w:style w:type="paragraph" w:styleId="332">
    <w:name w:val="Intense Quote"/>
    <w:basedOn w:val="1"/>
    <w:next w:val="1"/>
    <w:link w:val="333"/>
    <w:semiHidden/>
    <w:unhideWhenUsed/>
    <w:qFormat/>
    <w:uiPriority w:val="30"/>
    <w:pPr>
      <w:pBdr>
        <w:top w:val="single" w:color="366091" w:themeColor="accent1" w:themeShade="BF" w:sz="4" w:space="10"/>
        <w:bottom w:val="single" w:color="366091" w:themeColor="accent1" w:themeShade="BF" w:sz="4" w:space="10"/>
      </w:pBdr>
      <w:spacing w:before="360" w:after="360"/>
      <w:ind w:left="864" w:right="864"/>
      <w:jc w:val="center"/>
    </w:pPr>
    <w:rPr>
      <w:i/>
      <w:iCs/>
      <w:color w:val="376092" w:themeColor="accent1" w:themeShade="BF"/>
    </w:rPr>
  </w:style>
  <w:style w:type="character" w:customStyle="1" w:styleId="333">
    <w:name w:val="Intense Quote Char"/>
    <w:basedOn w:val="88"/>
    <w:link w:val="332"/>
    <w:semiHidden/>
    <w:uiPriority w:val="30"/>
    <w:rPr>
      <w:i/>
      <w:iCs/>
      <w:color w:val="376092" w:themeColor="accent1" w:themeShade="BF"/>
    </w:rPr>
  </w:style>
  <w:style w:type="character" w:customStyle="1" w:styleId="334">
    <w:name w:val="Intense Reference"/>
    <w:basedOn w:val="88"/>
    <w:semiHidden/>
    <w:unhideWhenUsed/>
    <w:qFormat/>
    <w:uiPriority w:val="32"/>
    <w:rPr>
      <w:b/>
      <w:bCs/>
      <w:smallCaps/>
      <w:color w:val="376092" w:themeColor="accent1" w:themeShade="BF"/>
      <w:spacing w:val="5"/>
    </w:rPr>
  </w:style>
  <w:style w:type="paragraph" w:styleId="335">
    <w:name w:val="List Paragraph"/>
    <w:basedOn w:val="1"/>
    <w:semiHidden/>
    <w:unhideWhenUsed/>
    <w:qFormat/>
    <w:uiPriority w:val="34"/>
    <w:pPr>
      <w:ind w:left="720"/>
      <w:contextualSpacing/>
    </w:pPr>
  </w:style>
  <w:style w:type="table" w:customStyle="1" w:styleId="336">
    <w:name w:val="List Table 1 Light"/>
    <w:basedOn w:val="106"/>
    <w:uiPriority w:val="46"/>
    <w:tblStylePr w:type="firstRow">
      <w:rPr>
        <w:b/>
        <w:bCs/>
      </w:rPr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37">
    <w:name w:val="List Table 1 Light Accent 1"/>
    <w:basedOn w:val="106"/>
    <w:uiPriority w:val="46"/>
    <w:tblStylePr w:type="firstRow">
      <w:rPr>
        <w:b/>
        <w:bCs/>
      </w:rPr>
      <w:tcPr>
        <w:tcBorders>
          <w:bottom w:val="single" w:color="95B3D7" w:themeColor="accent1" w:themeTint="99" w:sz="4" w:space="0"/>
        </w:tcBorders>
      </w:tcPr>
    </w:tblStylePr>
    <w:tblStylePr w:type="lastRow">
      <w:rPr>
        <w:b/>
        <w:bCs/>
      </w:rPr>
      <w:tcPr>
        <w:tcBorders>
          <w:top w:val="sing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38">
    <w:name w:val="List Table 1 Light Accent 2"/>
    <w:basedOn w:val="106"/>
    <w:uiPriority w:val="46"/>
    <w:tblStylePr w:type="firstRow">
      <w:rPr>
        <w:b/>
        <w:bCs/>
      </w:rPr>
      <w:tcPr>
        <w:tcBorders>
          <w:bottom w:val="single" w:color="D99594" w:themeColor="accent2" w:themeTint="99" w:sz="4" w:space="0"/>
        </w:tcBorders>
      </w:tcPr>
    </w:tblStylePr>
    <w:tblStylePr w:type="lastRow">
      <w:rPr>
        <w:b/>
        <w:bCs/>
      </w:rPr>
      <w:tcPr>
        <w:tcBorders>
          <w:top w:val="sing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39">
    <w:name w:val="List Table 1 Light Accent 3"/>
    <w:basedOn w:val="106"/>
    <w:uiPriority w:val="46"/>
    <w:tblStylePr w:type="firstRow">
      <w:rPr>
        <w:b/>
        <w:bCs/>
      </w:rPr>
      <w:tcPr>
        <w:tcBorders>
          <w:bottom w:val="single" w:color="C2D69B" w:themeColor="accent3" w:themeTint="99" w:sz="4" w:space="0"/>
        </w:tcBorders>
      </w:tcPr>
    </w:tblStylePr>
    <w:tblStylePr w:type="lastRow">
      <w:rPr>
        <w:b/>
        <w:bCs/>
      </w:rPr>
      <w:tcPr>
        <w:tcBorders>
          <w:top w:val="sing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40">
    <w:name w:val="List Table 1 Light Accent 4"/>
    <w:basedOn w:val="106"/>
    <w:uiPriority w:val="46"/>
    <w:tblStylePr w:type="firstRow">
      <w:rPr>
        <w:b/>
        <w:bCs/>
      </w:rPr>
      <w:tcPr>
        <w:tcBorders>
          <w:bottom w:val="single" w:color="B2A1C7" w:themeColor="accent4" w:themeTint="99" w:sz="4" w:space="0"/>
        </w:tcBorders>
      </w:tcPr>
    </w:tblStylePr>
    <w:tblStylePr w:type="lastRow">
      <w:rPr>
        <w:b/>
        <w:bCs/>
      </w:rPr>
      <w:tcPr>
        <w:tcBorders>
          <w:top w:val="sing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41">
    <w:name w:val="List Table 1 Light Accent 5"/>
    <w:basedOn w:val="106"/>
    <w:uiPriority w:val="46"/>
    <w:tblStylePr w:type="firstRow">
      <w:rPr>
        <w:b/>
        <w:bCs/>
      </w:rPr>
      <w:tcPr>
        <w:tcBorders>
          <w:bottom w:val="single" w:color="92CDDC" w:themeColor="accent5" w:themeTint="99" w:sz="4" w:space="0"/>
        </w:tcBorders>
      </w:tcPr>
    </w:tblStylePr>
    <w:tblStylePr w:type="lastRow">
      <w:rPr>
        <w:b/>
        <w:bCs/>
      </w:rPr>
      <w:tcPr>
        <w:tcBorders>
          <w:top w:val="sing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42">
    <w:name w:val="List Table 1 Light Accent 6"/>
    <w:basedOn w:val="106"/>
    <w:uiPriority w:val="46"/>
    <w:tblStylePr w:type="firstRow">
      <w:rPr>
        <w:b/>
        <w:bCs/>
      </w:rPr>
      <w:tcPr>
        <w:tcBorders>
          <w:bottom w:val="single" w:color="FABF8F" w:themeColor="accent6" w:themeTint="99" w:sz="4" w:space="0"/>
        </w:tcBorders>
      </w:tcPr>
    </w:tblStylePr>
    <w:tblStylePr w:type="lastRow">
      <w:rPr>
        <w:b/>
        <w:bCs/>
      </w:rPr>
      <w:tcPr>
        <w:tcBorders>
          <w:top w:val="sing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43">
    <w:name w:val="List Table 2"/>
    <w:basedOn w:val="106"/>
    <w:uiPriority w:val="47"/>
    <w:tblPr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44">
    <w:name w:val="List Table 2 Accent 1"/>
    <w:basedOn w:val="106"/>
    <w:uiPriority w:val="47"/>
    <w:tblPr>
      <w:tblBorders>
        <w:top w:val="single" w:color="95B3D7" w:themeColor="accent1" w:themeTint="99" w:sz="4" w:space="0"/>
        <w:bottom w:val="single" w:color="95B3D7" w:themeColor="accent1" w:themeTint="99" w:sz="4" w:space="0"/>
        <w:insideH w:val="single" w:color="95B3D7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45">
    <w:name w:val="List Table 2 Accent 2"/>
    <w:basedOn w:val="106"/>
    <w:uiPriority w:val="47"/>
    <w:tblPr>
      <w:tblBorders>
        <w:top w:val="single" w:color="D99594" w:themeColor="accent2" w:themeTint="99" w:sz="4" w:space="0"/>
        <w:bottom w:val="single" w:color="D99594" w:themeColor="accent2" w:themeTint="99" w:sz="4" w:space="0"/>
        <w:insideH w:val="single" w:color="D99594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46">
    <w:name w:val="List Table 2 Accent 3"/>
    <w:basedOn w:val="106"/>
    <w:uiPriority w:val="47"/>
    <w:tblPr>
      <w:tblBorders>
        <w:top w:val="single" w:color="C2D69B" w:themeColor="accent3" w:themeTint="99" w:sz="4" w:space="0"/>
        <w:bottom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47">
    <w:name w:val="List Table 2 Accent 4"/>
    <w:basedOn w:val="106"/>
    <w:uiPriority w:val="47"/>
    <w:tblPr>
      <w:tblBorders>
        <w:top w:val="single" w:color="B2A1C7" w:themeColor="accent4" w:themeTint="99" w:sz="4" w:space="0"/>
        <w:bottom w:val="single" w:color="B2A1C7" w:themeColor="accent4" w:themeTint="99" w:sz="4" w:space="0"/>
        <w:insideH w:val="single" w:color="B2A1C7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48">
    <w:name w:val="List Table 2 Accent 5"/>
    <w:basedOn w:val="106"/>
    <w:uiPriority w:val="47"/>
    <w:tblPr>
      <w:tblBorders>
        <w:top w:val="single" w:color="92CDDC" w:themeColor="accent5" w:themeTint="99" w:sz="4" w:space="0"/>
        <w:bottom w:val="single" w:color="92CDDC" w:themeColor="accent5" w:themeTint="99" w:sz="4" w:space="0"/>
        <w:insideH w:val="single" w:color="92CDDC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49">
    <w:name w:val="List Table 2 Accent 6"/>
    <w:basedOn w:val="106"/>
    <w:uiPriority w:val="47"/>
    <w:tblPr>
      <w:tblBorders>
        <w:top w:val="single" w:color="FABF8F" w:themeColor="accent6" w:themeTint="99" w:sz="4" w:space="0"/>
        <w:bottom w:val="single" w:color="FABF8F" w:themeColor="accent6" w:themeTint="99" w:sz="4" w:space="0"/>
        <w:insideH w:val="single" w:color="FABF8F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50">
    <w:name w:val="List Table 3"/>
    <w:basedOn w:val="106"/>
    <w:uiPriority w:val="48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000000" w:themeColor="text1" w:sz="4" w:space="0"/>
          <w:left w:val="nil"/>
        </w:tcBorders>
      </w:tcPr>
    </w:tblStylePr>
    <w:tblStylePr w:type="swCell">
      <w:tcPr>
        <w:tcBorders>
          <w:top w:val="double" w:color="000000" w:themeColor="text1" w:sz="4" w:space="0"/>
          <w:right w:val="nil"/>
        </w:tcBorders>
      </w:tcPr>
    </w:tblStylePr>
  </w:style>
  <w:style w:type="table" w:customStyle="1" w:styleId="351">
    <w:name w:val="List Table 3 Accent 1"/>
    <w:basedOn w:val="106"/>
    <w:uiPriority w:val="48"/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tcPr>
        <w:tcBorders>
          <w:top w:val="single" w:color="4F81BD" w:themeColor="accent1" w:sz="4" w:space="0"/>
          <w:bottom w:val="single" w:color="4F81BD" w:themeColor="accen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F81BD" w:themeColor="accent1" w:sz="4" w:space="0"/>
          <w:left w:val="nil"/>
        </w:tcBorders>
      </w:tcPr>
    </w:tblStylePr>
    <w:tblStylePr w:type="swCell">
      <w:tcPr>
        <w:tcBorders>
          <w:top w:val="double" w:color="4F81BD" w:themeColor="accent1" w:sz="4" w:space="0"/>
          <w:right w:val="nil"/>
        </w:tcBorders>
      </w:tcPr>
    </w:tblStylePr>
  </w:style>
  <w:style w:type="table" w:customStyle="1" w:styleId="352">
    <w:name w:val="List Table 3 Accent 2"/>
    <w:basedOn w:val="106"/>
    <w:uiPriority w:val="48"/>
    <w:tblPr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C0504D" w:themeFill="accent2"/>
      </w:tcPr>
    </w:tblStylePr>
    <w:tblStylePr w:type="lastRow">
      <w:rPr>
        <w:b/>
        <w:bCs/>
      </w:rPr>
      <w:tcPr>
        <w:tcBorders>
          <w:top w:val="double" w:color="C0504D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band1Horz">
      <w:tcPr>
        <w:tcBorders>
          <w:top w:val="single" w:color="C0504D" w:themeColor="accent2" w:sz="4" w:space="0"/>
          <w:bottom w:val="single" w:color="C0504D" w:themeColor="accent2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C0504D" w:themeColor="accent2" w:sz="4" w:space="0"/>
          <w:left w:val="nil"/>
        </w:tcBorders>
      </w:tcPr>
    </w:tblStylePr>
    <w:tblStylePr w:type="swCell">
      <w:tcPr>
        <w:tcBorders>
          <w:top w:val="double" w:color="C0504D" w:themeColor="accent2" w:sz="4" w:space="0"/>
          <w:right w:val="nil"/>
        </w:tcBorders>
      </w:tcPr>
    </w:tblStylePr>
  </w:style>
  <w:style w:type="table" w:customStyle="1" w:styleId="353">
    <w:name w:val="List Table 3 Accent 3"/>
    <w:basedOn w:val="106"/>
    <w:uiPriority w:val="48"/>
    <w:tblPr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band1Horz">
      <w:tcPr>
        <w:tcBorders>
          <w:top w:val="single" w:color="9BBB59" w:themeColor="accent3" w:sz="4" w:space="0"/>
          <w:bottom w:val="single" w:color="9BBB59" w:themeColor="accent3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9BBB59" w:themeColor="accent3" w:sz="4" w:space="0"/>
          <w:left w:val="nil"/>
        </w:tcBorders>
      </w:tcPr>
    </w:tblStylePr>
    <w:tblStylePr w:type="swCell">
      <w:tcPr>
        <w:tcBorders>
          <w:top w:val="double" w:color="9BBB59" w:themeColor="accent3" w:sz="4" w:space="0"/>
          <w:right w:val="nil"/>
        </w:tcBorders>
      </w:tcPr>
    </w:tblStylePr>
  </w:style>
  <w:style w:type="table" w:customStyle="1" w:styleId="354">
    <w:name w:val="List Table 3 Accent 4"/>
    <w:basedOn w:val="106"/>
    <w:uiPriority w:val="48"/>
    <w:tblPr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8064A2" w:themeFill="accent4"/>
      </w:tcPr>
    </w:tblStylePr>
    <w:tblStylePr w:type="lastRow">
      <w:rPr>
        <w:b/>
        <w:bCs/>
      </w:rPr>
      <w:tcPr>
        <w:tcBorders>
          <w:top w:val="double" w:color="8064A2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band1Horz">
      <w:tcPr>
        <w:tcBorders>
          <w:top w:val="single" w:color="8064A2" w:themeColor="accent4" w:sz="4" w:space="0"/>
          <w:bottom w:val="single" w:color="8064A2" w:themeColor="accent4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8064A2" w:themeColor="accent4" w:sz="4" w:space="0"/>
          <w:left w:val="nil"/>
        </w:tcBorders>
      </w:tcPr>
    </w:tblStylePr>
    <w:tblStylePr w:type="swCell">
      <w:tcPr>
        <w:tcBorders>
          <w:top w:val="double" w:color="8064A2" w:themeColor="accent4" w:sz="4" w:space="0"/>
          <w:right w:val="nil"/>
        </w:tcBorders>
      </w:tcPr>
    </w:tblStylePr>
  </w:style>
  <w:style w:type="table" w:customStyle="1" w:styleId="355">
    <w:name w:val="List Table 3 Accent 5"/>
    <w:basedOn w:val="106"/>
    <w:uiPriority w:val="48"/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band1Horz">
      <w:tcPr>
        <w:tcBorders>
          <w:top w:val="single" w:color="4BACC6" w:themeColor="accent5" w:sz="4" w:space="0"/>
          <w:bottom w:val="single" w:color="4BACC6" w:themeColor="accent5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BACC6" w:themeColor="accent5" w:sz="4" w:space="0"/>
          <w:left w:val="nil"/>
        </w:tcBorders>
      </w:tcPr>
    </w:tblStylePr>
    <w:tblStylePr w:type="swCell">
      <w:tcPr>
        <w:tcBorders>
          <w:top w:val="double" w:color="4BACC6" w:themeColor="accent5" w:sz="4" w:space="0"/>
          <w:right w:val="nil"/>
        </w:tcBorders>
      </w:tcPr>
    </w:tblStylePr>
  </w:style>
  <w:style w:type="table" w:customStyle="1" w:styleId="356">
    <w:name w:val="List Table 3 Accent 6"/>
    <w:basedOn w:val="106"/>
    <w:uiPriority w:val="48"/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F79646" w:themeFill="accent6"/>
      </w:tcPr>
    </w:tblStylePr>
    <w:tblStylePr w:type="lastRow">
      <w:rPr>
        <w:b/>
        <w:bCs/>
      </w:rPr>
      <w:tcPr>
        <w:tcBorders>
          <w:top w:val="double" w:color="F79646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band1Horz">
      <w:tcPr>
        <w:tcBorders>
          <w:top w:val="single" w:color="F79646" w:themeColor="accent6" w:sz="4" w:space="0"/>
          <w:bottom w:val="single" w:color="F79646" w:themeColor="accent6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F79646" w:themeColor="accent6" w:sz="4" w:space="0"/>
          <w:left w:val="nil"/>
        </w:tcBorders>
      </w:tcPr>
    </w:tblStylePr>
    <w:tblStylePr w:type="swCell">
      <w:tcPr>
        <w:tcBorders>
          <w:top w:val="double" w:color="F79646" w:themeColor="accent6" w:sz="4" w:space="0"/>
          <w:right w:val="nil"/>
        </w:tcBorders>
      </w:tcPr>
    </w:tblStylePr>
  </w:style>
  <w:style w:type="table" w:customStyle="1" w:styleId="357">
    <w:name w:val="List Table 4"/>
    <w:basedOn w:val="106"/>
    <w:uiPriority w:val="49"/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58">
    <w:name w:val="List Table 4 Accent 1"/>
    <w:basedOn w:val="106"/>
    <w:uiPriority w:val="49"/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59">
    <w:name w:val="List Table 4 Accent 2"/>
    <w:basedOn w:val="106"/>
    <w:uiPriority w:val="49"/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cPr>
        <w:tcBorders>
          <w:top w:val="doub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60">
    <w:name w:val="List Table 4 Accent 3"/>
    <w:basedOn w:val="106"/>
    <w:uiPriority w:val="49"/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61">
    <w:name w:val="List Table 4 Accent 4"/>
    <w:basedOn w:val="106"/>
    <w:uiPriority w:val="49"/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cPr>
        <w:tcBorders>
          <w:top w:val="doub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62">
    <w:name w:val="List Table 4 Accent 5"/>
    <w:basedOn w:val="106"/>
    <w:uiPriority w:val="49"/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63">
    <w:name w:val="List Table 4 Accent 6"/>
    <w:basedOn w:val="106"/>
    <w:uiPriority w:val="49"/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cPr>
        <w:tcBorders>
          <w:top w:val="doub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64">
    <w:name w:val="List Table 5 Dark"/>
    <w:basedOn w:val="106"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</w:tblPr>
    <w:tcPr>
      <w:shd w:val="clear" w:color="auto" w:fill="000000" w:themeFill="text1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5">
    <w:name w:val="List Table 5 Dark Accent 1"/>
    <w:basedOn w:val="106"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4F81BD" w:themeColor="accent1" w:sz="24" w:space="0"/>
        <w:left w:val="single" w:color="4F81BD" w:themeColor="accent1" w:sz="24" w:space="0"/>
        <w:bottom w:val="single" w:color="4F81BD" w:themeColor="accent1" w:sz="24" w:space="0"/>
        <w:right w:val="single" w:color="4F81BD" w:themeColor="accent1" w:sz="24" w:space="0"/>
      </w:tblBorders>
    </w:tblPr>
    <w:tcPr>
      <w:shd w:val="clear" w:color="auto" w:fill="4F81BD" w:themeFill="accent1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6">
    <w:name w:val="List Table 5 Dark Accent 2"/>
    <w:basedOn w:val="106"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C0504D" w:themeColor="accent2" w:sz="24" w:space="0"/>
        <w:left w:val="single" w:color="C0504D" w:themeColor="accent2" w:sz="24" w:space="0"/>
        <w:bottom w:val="single" w:color="C0504D" w:themeColor="accent2" w:sz="24" w:space="0"/>
        <w:right w:val="single" w:color="C0504D" w:themeColor="accent2" w:sz="24" w:space="0"/>
      </w:tblBorders>
    </w:tblPr>
    <w:tcPr>
      <w:shd w:val="clear" w:color="auto" w:fill="C0504D" w:themeFill="accent2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7">
    <w:name w:val="List Table 5 Dark Accent 3"/>
    <w:basedOn w:val="106"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9BBB59" w:themeColor="accent3" w:sz="24" w:space="0"/>
        <w:left w:val="single" w:color="9BBB59" w:themeColor="accent3" w:sz="24" w:space="0"/>
        <w:bottom w:val="single" w:color="9BBB59" w:themeColor="accent3" w:sz="24" w:space="0"/>
        <w:right w:val="single" w:color="9BBB59" w:themeColor="accent3" w:sz="24" w:space="0"/>
      </w:tblBorders>
    </w:tblPr>
    <w:tcPr>
      <w:shd w:val="clear" w:color="auto" w:fill="9BBB59" w:themeFill="accent3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8">
    <w:name w:val="List Table 5 Dark Accent 4"/>
    <w:basedOn w:val="106"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8064A2" w:themeColor="accent4" w:sz="24" w:space="0"/>
        <w:left w:val="single" w:color="8064A2" w:themeColor="accent4" w:sz="24" w:space="0"/>
        <w:bottom w:val="single" w:color="8064A2" w:themeColor="accent4" w:sz="24" w:space="0"/>
        <w:right w:val="single" w:color="8064A2" w:themeColor="accent4" w:sz="24" w:space="0"/>
      </w:tblBorders>
    </w:tblPr>
    <w:tcPr>
      <w:shd w:val="clear" w:color="auto" w:fill="8064A2" w:themeFill="accent4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9">
    <w:name w:val="List Table 5 Dark Accent 5"/>
    <w:basedOn w:val="106"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4BACC6" w:themeColor="accent5" w:sz="24" w:space="0"/>
        <w:left w:val="single" w:color="4BACC6" w:themeColor="accent5" w:sz="24" w:space="0"/>
        <w:bottom w:val="single" w:color="4BACC6" w:themeColor="accent5" w:sz="24" w:space="0"/>
        <w:right w:val="single" w:color="4BACC6" w:themeColor="accent5" w:sz="24" w:space="0"/>
      </w:tblBorders>
    </w:tblPr>
    <w:tcPr>
      <w:shd w:val="clear" w:color="auto" w:fill="4BACC6" w:themeFill="accent5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70">
    <w:name w:val="List Table 5 Dark Accent 6"/>
    <w:basedOn w:val="106"/>
    <w:uiPriority w:val="50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F79646" w:themeColor="accent6" w:sz="24" w:space="0"/>
        <w:left w:val="single" w:color="F79646" w:themeColor="accent6" w:sz="24" w:space="0"/>
        <w:bottom w:val="single" w:color="F79646" w:themeColor="accent6" w:sz="24" w:space="0"/>
        <w:right w:val="single" w:color="F79646" w:themeColor="accent6" w:sz="24" w:space="0"/>
      </w:tblBorders>
    </w:tblPr>
    <w:tcPr>
      <w:shd w:val="clear" w:color="auto" w:fill="F79646" w:themeFill="accent6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71">
    <w:name w:val="List Table 6 Colorful"/>
    <w:basedOn w:val="106"/>
    <w:uiPriority w:val="5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72">
    <w:name w:val="List Table 6 Colorful Accent 1"/>
    <w:basedOn w:val="106"/>
    <w:uiPriority w:val="51"/>
    <w:rPr>
      <w:color w:val="376092" w:themeColor="accent1" w:themeShade="BF"/>
    </w:r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bCs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73">
    <w:name w:val="List Table 6 Colorful Accent 2"/>
    <w:basedOn w:val="106"/>
    <w:uiPriority w:val="51"/>
    <w:rPr>
      <w:color w:val="953735" w:themeColor="accent2" w:themeShade="BF"/>
    </w:rPr>
    <w:tblPr>
      <w:tblBorders>
        <w:top w:val="single" w:color="C0504D" w:themeColor="accent2" w:sz="4" w:space="0"/>
        <w:bottom w:val="single" w:color="C0504D" w:themeColor="accent2" w:sz="4" w:space="0"/>
      </w:tblBorders>
    </w:tblPr>
    <w:tblStylePr w:type="firstRow">
      <w:rPr>
        <w:b/>
        <w:bCs/>
      </w:rPr>
      <w:tcPr>
        <w:tcBorders>
          <w:bottom w:val="single" w:color="C0504D" w:themeColor="accent2" w:sz="4" w:space="0"/>
        </w:tcBorders>
      </w:tcPr>
    </w:tblStylePr>
    <w:tblStylePr w:type="lastRow">
      <w:rPr>
        <w:b/>
        <w:bCs/>
      </w:rPr>
      <w:tcPr>
        <w:tcBorders>
          <w:top w:val="double" w:color="C0504D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74">
    <w:name w:val="List Table 6 Colorful Accent 3"/>
    <w:basedOn w:val="106"/>
    <w:uiPriority w:val="51"/>
    <w:rPr>
      <w:color w:val="77933C" w:themeColor="accent3" w:themeShade="BF"/>
    </w:rPr>
    <w:tblPr>
      <w:tblBorders>
        <w:top w:val="single" w:color="9BBB59" w:themeColor="accent3" w:sz="4" w:space="0"/>
        <w:bottom w:val="single" w:color="9BBB59" w:themeColor="accent3" w:sz="4" w:space="0"/>
      </w:tblBorders>
    </w:tblPr>
    <w:tblStylePr w:type="firstRow">
      <w:rPr>
        <w:b/>
        <w:bCs/>
      </w:rPr>
      <w:tcPr>
        <w:tcBorders>
          <w:bottom w:val="single" w:color="9BBB59" w:themeColor="accent3" w:sz="4" w:space="0"/>
        </w:tcBorders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75">
    <w:name w:val="List Table 6 Colorful Accent 4"/>
    <w:basedOn w:val="106"/>
    <w:uiPriority w:val="51"/>
    <w:rPr>
      <w:color w:val="604A7B" w:themeColor="accent4" w:themeShade="BF"/>
    </w:rPr>
    <w:tblPr>
      <w:tblBorders>
        <w:top w:val="single" w:color="8064A2" w:themeColor="accent4" w:sz="4" w:space="0"/>
        <w:bottom w:val="single" w:color="8064A2" w:themeColor="accent4" w:sz="4" w:space="0"/>
      </w:tblBorders>
    </w:tblPr>
    <w:tblStylePr w:type="firstRow">
      <w:rPr>
        <w:b/>
        <w:bCs/>
      </w:rPr>
      <w:tcPr>
        <w:tcBorders>
          <w:bottom w:val="single" w:color="8064A2" w:themeColor="accent4" w:sz="4" w:space="0"/>
        </w:tcBorders>
      </w:tcPr>
    </w:tblStylePr>
    <w:tblStylePr w:type="lastRow">
      <w:rPr>
        <w:b/>
        <w:bCs/>
      </w:rPr>
      <w:tcPr>
        <w:tcBorders>
          <w:top w:val="double" w:color="8064A2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76">
    <w:name w:val="List Table 6 Colorful Accent 5"/>
    <w:basedOn w:val="106"/>
    <w:uiPriority w:val="51"/>
    <w:rPr>
      <w:color w:val="31859C" w:themeColor="accent5" w:themeShade="BF"/>
    </w:rPr>
    <w:tblPr>
      <w:tblBorders>
        <w:top w:val="single" w:color="4BACC6" w:themeColor="accent5" w:sz="4" w:space="0"/>
        <w:bottom w:val="single" w:color="4BACC6" w:themeColor="accent5" w:sz="4" w:space="0"/>
      </w:tblBorders>
    </w:tblPr>
    <w:tblStylePr w:type="firstRow">
      <w:rPr>
        <w:b/>
        <w:bCs/>
      </w:rPr>
      <w:tcPr>
        <w:tcBorders>
          <w:bottom w:val="single" w:color="4BACC6" w:themeColor="accent5" w:sz="4" w:space="0"/>
        </w:tcBorders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77">
    <w:name w:val="List Table 6 Colorful Accent 6"/>
    <w:basedOn w:val="106"/>
    <w:uiPriority w:val="51"/>
    <w:rPr>
      <w:color w:val="E46C0A" w:themeColor="accent6" w:themeShade="BF"/>
    </w:rPr>
    <w:tblPr>
      <w:tblBorders>
        <w:top w:val="single" w:color="F79646" w:themeColor="accent6" w:sz="4" w:space="0"/>
        <w:bottom w:val="single" w:color="F79646" w:themeColor="accent6" w:sz="4" w:space="0"/>
      </w:tblBorders>
    </w:tblPr>
    <w:tblStylePr w:type="firstRow">
      <w:rPr>
        <w:b/>
        <w:bCs/>
      </w:rPr>
      <w:tcPr>
        <w:tcBorders>
          <w:bottom w:val="single" w:color="F79646" w:themeColor="accent6" w:sz="4" w:space="0"/>
        </w:tcBorders>
      </w:tcPr>
    </w:tblStylePr>
    <w:tblStylePr w:type="lastRow">
      <w:rPr>
        <w:b/>
        <w:bCs/>
      </w:rPr>
      <w:tcPr>
        <w:tcBorders>
          <w:top w:val="double" w:color="F79646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78">
    <w:name w:val="List Table 7 Colorful"/>
    <w:basedOn w:val="106"/>
    <w:uiPriority w:val="52"/>
    <w:rPr>
      <w:color w:val="000000" w:themeColor="text1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9">
    <w:name w:val="List Table 7 Colorful Accent 1"/>
    <w:basedOn w:val="106"/>
    <w:uiPriority w:val="52"/>
    <w:rPr>
      <w:color w:val="376092" w:themeColor="accent1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4F81BD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4F81BD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4F81BD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4F81BD" w:themeColor="accent1" w:sz="4" w:space="0"/>
        </w:tcBorders>
        <w:shd w:val="clear" w:color="auto" w:fill="FFFFFF" w:themeFill="background1"/>
      </w:tc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80">
    <w:name w:val="List Table 7 Colorful Accent 2"/>
    <w:basedOn w:val="106"/>
    <w:uiPriority w:val="52"/>
    <w:rPr>
      <w:color w:val="953735" w:themeColor="accent2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C0504D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C0504D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C0504D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C0504D" w:themeColor="accent2" w:sz="4" w:space="0"/>
        </w:tcBorders>
        <w:shd w:val="clear" w:color="auto" w:fill="FFFFFF" w:themeFill="background1"/>
      </w:tc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81">
    <w:name w:val="List Table 7 Colorful Accent 3"/>
    <w:basedOn w:val="106"/>
    <w:uiPriority w:val="52"/>
    <w:rPr>
      <w:color w:val="77933C" w:themeColor="accent3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9BBB59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9BBB59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9BBB59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9BBB59" w:themeColor="accent3" w:sz="4" w:space="0"/>
        </w:tcBorders>
        <w:shd w:val="clear" w:color="auto" w:fill="FFFFFF" w:themeFill="background1"/>
      </w:tc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82">
    <w:name w:val="List Table 7 Colorful Accent 4"/>
    <w:basedOn w:val="106"/>
    <w:uiPriority w:val="52"/>
    <w:rPr>
      <w:color w:val="604A7B" w:themeColor="accent4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8064A2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8064A2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8064A2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8064A2" w:themeColor="accent4" w:sz="4" w:space="0"/>
        </w:tcBorders>
        <w:shd w:val="clear" w:color="auto" w:fill="FFFFFF" w:themeFill="background1"/>
      </w:tc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83">
    <w:name w:val="List Table 7 Colorful Accent 5"/>
    <w:basedOn w:val="106"/>
    <w:uiPriority w:val="52"/>
    <w:rPr>
      <w:color w:val="31859C" w:themeColor="accent5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4BACC6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4BACC6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4BACC6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4BACC6" w:themeColor="accent5" w:sz="4" w:space="0"/>
        </w:tcBorders>
        <w:shd w:val="clear" w:color="auto" w:fill="FFFFFF" w:themeFill="background1"/>
      </w:tc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84">
    <w:name w:val="List Table 7 Colorful Accent 6"/>
    <w:basedOn w:val="106"/>
    <w:uiPriority w:val="52"/>
    <w:rPr>
      <w:color w:val="E46C0A" w:themeColor="accent6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F79646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F79646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F79646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F79646" w:themeColor="accent6" w:sz="4" w:space="0"/>
        </w:tcBorders>
        <w:shd w:val="clear" w:color="auto" w:fill="FFFFFF" w:themeFill="background1"/>
      </w:tc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385">
    <w:name w:val="Macro Text Char"/>
    <w:basedOn w:val="88"/>
    <w:link w:val="66"/>
    <w:semiHidden/>
    <w:uiPriority w:val="0"/>
    <w:rPr>
      <w:rFonts w:ascii="Consolas" w:hAnsi="Consolas"/>
      <w:szCs w:val="20"/>
    </w:rPr>
  </w:style>
  <w:style w:type="character" w:customStyle="1" w:styleId="386">
    <w:name w:val="Mention"/>
    <w:basedOn w:val="88"/>
    <w:semiHidden/>
    <w:unhideWhenUsed/>
    <w:uiPriority w:val="99"/>
    <w:rPr>
      <w:color w:val="2B579A"/>
      <w:shd w:val="clear" w:color="auto" w:fill="E6E6E6"/>
    </w:rPr>
  </w:style>
  <w:style w:type="character" w:customStyle="1" w:styleId="387">
    <w:name w:val="Message Header Char"/>
    <w:basedOn w:val="88"/>
    <w:link w:val="67"/>
    <w:semiHidden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388">
    <w:name w:val="No Spacing"/>
    <w:semiHidden/>
    <w:unhideWhenUsed/>
    <w:qFormat/>
    <w:uiPriority w:val="1"/>
    <w:rPr>
      <w:rFonts w:eastAsia="Times New Roman" w:cs="Times New Roman" w:asciiTheme="minorHAnsi" w:hAnsiTheme="minorHAnsi"/>
      <w:sz w:val="22"/>
      <w:szCs w:val="22"/>
      <w:lang w:val="en-US" w:eastAsia="en-US" w:bidi="ar-SA"/>
    </w:rPr>
  </w:style>
  <w:style w:type="character" w:customStyle="1" w:styleId="389">
    <w:name w:val="Note Heading Char"/>
    <w:basedOn w:val="88"/>
    <w:link w:val="70"/>
    <w:semiHidden/>
    <w:uiPriority w:val="0"/>
  </w:style>
  <w:style w:type="table" w:customStyle="1" w:styleId="390">
    <w:name w:val="Plain Table 1"/>
    <w:basedOn w:val="106"/>
    <w:uiPriority w:val="41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391">
    <w:name w:val="Plain Table 2"/>
    <w:basedOn w:val="106"/>
    <w:uiPriority w:val="42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392">
    <w:name w:val="Plain Table 3"/>
    <w:basedOn w:val="106"/>
    <w:uiPriority w:val="43"/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393">
    <w:name w:val="Plain Table 4"/>
    <w:basedOn w:val="106"/>
    <w:uiPriority w:val="44"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394">
    <w:name w:val="Plain Table 5"/>
    <w:basedOn w:val="106"/>
    <w:uiPriority w:val="45"/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7E7E7E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7E7E7E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7E7E7E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7E7E7E" w:themeColor="text1" w:themeTint="80" w:sz="4" w:space="0"/>
        </w:tcBorders>
        <w:shd w:val="clear" w:color="auto" w:fill="FFFFFF" w:themeFill="background1"/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395">
    <w:name w:val="Plain Text Char"/>
    <w:basedOn w:val="88"/>
    <w:link w:val="71"/>
    <w:semiHidden/>
    <w:uiPriority w:val="0"/>
    <w:rPr>
      <w:rFonts w:ascii="Consolas" w:hAnsi="Consolas"/>
      <w:szCs w:val="21"/>
    </w:rPr>
  </w:style>
  <w:style w:type="paragraph" w:styleId="396">
    <w:name w:val="Quote"/>
    <w:basedOn w:val="1"/>
    <w:next w:val="1"/>
    <w:link w:val="397"/>
    <w:semiHidden/>
    <w:unhideWhenUsed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97">
    <w:name w:val="Quote Char"/>
    <w:basedOn w:val="88"/>
    <w:link w:val="396"/>
    <w:semiHidden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98">
    <w:name w:val="Salutation Char"/>
    <w:basedOn w:val="88"/>
    <w:link w:val="72"/>
    <w:semiHidden/>
    <w:uiPriority w:val="0"/>
  </w:style>
  <w:style w:type="character" w:customStyle="1" w:styleId="399">
    <w:name w:val="Signature Char"/>
    <w:basedOn w:val="88"/>
    <w:link w:val="73"/>
    <w:semiHidden/>
    <w:uiPriority w:val="0"/>
  </w:style>
  <w:style w:type="character" w:customStyle="1" w:styleId="400">
    <w:name w:val="Smart Hyperlink"/>
    <w:basedOn w:val="88"/>
    <w:semiHidden/>
    <w:unhideWhenUsed/>
    <w:uiPriority w:val="99"/>
    <w:rPr>
      <w:u w:val="dotted"/>
    </w:rPr>
  </w:style>
  <w:style w:type="character" w:customStyle="1" w:styleId="401">
    <w:name w:val="Subtitle Char"/>
    <w:basedOn w:val="88"/>
    <w:link w:val="74"/>
    <w:semiHidden/>
    <w:uiPriority w:val="0"/>
    <w:rPr>
      <w:rFonts w:eastAsiaTheme="minorEastAsia" w:cstheme="minorBidi"/>
      <w:color w:val="595959" w:themeColor="text1" w:themeTint="A6"/>
      <w:spacing w:val="1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02">
    <w:name w:val="Subtle Emphasis"/>
    <w:basedOn w:val="88"/>
    <w:semiHidden/>
    <w:unhideWhenUsed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03">
    <w:name w:val="Subtle Reference"/>
    <w:basedOn w:val="88"/>
    <w:semiHidden/>
    <w:unhideWhenUsed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404">
    <w:name w:val="Grid Table Light"/>
    <w:basedOn w:val="106"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character" w:customStyle="1" w:styleId="405">
    <w:name w:val="Title Char"/>
    <w:basedOn w:val="88"/>
    <w:link w:val="77"/>
    <w:semiHidden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406">
    <w:name w:val="TOC Heading"/>
    <w:basedOn w:val="2"/>
    <w:next w:val="1"/>
    <w:semiHidden/>
    <w:unhideWhenUsed/>
    <w:qFormat/>
    <w:uiPriority w:val="39"/>
    <w:pPr>
      <w:keepNext/>
      <w:keepLines/>
      <w:spacing w:before="240"/>
      <w:outlineLvl w:val="9"/>
    </w:pPr>
    <w:rPr>
      <w:rFonts w:eastAsiaTheme="majorEastAsia" w:cstheme="majorBidi"/>
      <w:b w:val="0"/>
      <w:color w:val="376092" w:themeColor="accent1" w:themeShade="BF"/>
    </w:rPr>
  </w:style>
  <w:style w:type="character" w:customStyle="1" w:styleId="407">
    <w:name w:val="Unresolved Mention"/>
    <w:basedOn w:val="88"/>
    <w:semiHidden/>
    <w:unhideWhenUsed/>
    <w:uiPriority w:val="99"/>
    <w:rPr>
      <w:color w:val="595959" w:themeColor="text1" w:themeTint="A6"/>
      <w:shd w:val="clear" w:color="auto" w:fill="E6E6E6"/>
      <w14:textFill>
        <w14:solidFill>
          <w14:schemeClr w14:val="tx1">
            <w14:lumMod w14:val="65000"/>
            <w14:lumOff w14:val="3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glossaryDocument" Target="glossary/document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Weekly%20homework%20schedu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B29BFCD0FFE74FF598DB5449BBB88F7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5FC1A95-8E08-4BEA-AF99-A5208BAC7AF4}"/>
      </w:docPartPr>
      <w:docPartBody>
        <w:p>
          <w:pPr>
            <w:pStyle w:val="8"/>
          </w:pPr>
          <w:r>
            <w:t>Period</w:t>
          </w:r>
        </w:p>
      </w:docPartBody>
    </w:docPart>
    <w:docPart>
      <w:docPartPr>
        <w:name w:val="5A9AE79E00094142B83D84025C7461C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506D343-F78A-485C-A901-3FFE30196425}"/>
      </w:docPartPr>
      <w:docPartBody>
        <w:p>
          <w:pPr>
            <w:pStyle w:val="9"/>
          </w:pPr>
          <w:r>
            <w:t>Monday</w:t>
          </w:r>
        </w:p>
      </w:docPartBody>
    </w:docPart>
    <w:docPart>
      <w:docPartPr>
        <w:name w:val="FBCB3FEF31BD44719B89E1EEAFD4A00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2491BFD-42EE-4CD9-87E9-F2F0D1E4FC1D}"/>
      </w:docPartPr>
      <w:docPartBody>
        <w:p>
          <w:pPr>
            <w:pStyle w:val="10"/>
          </w:pPr>
          <w:r>
            <w:t>Tuesday</w:t>
          </w:r>
        </w:p>
      </w:docPartBody>
    </w:docPart>
    <w:docPart>
      <w:docPartPr>
        <w:name w:val="01F8DC6FDE524D74A581ADC0C8E6DAB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08E0F2D-8DF5-4A9C-9495-C70819785AF1}"/>
      </w:docPartPr>
      <w:docPartBody>
        <w:p>
          <w:pPr>
            <w:pStyle w:val="11"/>
          </w:pPr>
          <w:r>
            <w:t>Wednesday</w:t>
          </w:r>
        </w:p>
      </w:docPartBody>
    </w:docPart>
    <w:docPart>
      <w:docPartPr>
        <w:name w:val="B32937BF4EAC4AF6804CF29A19F7E2A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D7664C1-479E-48EC-B266-3A5F29BF0180}"/>
      </w:docPartPr>
      <w:docPartBody>
        <w:p>
          <w:pPr>
            <w:pStyle w:val="12"/>
          </w:pPr>
          <w:r>
            <w:t>Thursday</w:t>
          </w:r>
        </w:p>
      </w:docPartBody>
    </w:docPart>
    <w:docPart>
      <w:docPartPr>
        <w:name w:val="FC460CAD735442368F3E55A9321E763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80A03BC-CA71-4D7B-B87B-5A513429593E}"/>
      </w:docPartPr>
      <w:docPartBody>
        <w:p>
          <w:pPr>
            <w:pStyle w:val="13"/>
          </w:pPr>
          <w:r>
            <w:t>Friday</w:t>
          </w:r>
        </w:p>
      </w:docPartBody>
    </w:docPart>
    <w:docPart>
      <w:docPartPr>
        <w:name w:val="6AA66E9088734D96B380F3A895F0B7C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4C5BF66-08E1-40E8-A504-C1EE9696CAE1}"/>
      </w:docPartPr>
      <w:docPartBody>
        <w:p>
          <w:pPr>
            <w:pStyle w:val="14"/>
          </w:pPr>
          <w:r>
            <w:t>Saturday</w:t>
          </w:r>
        </w:p>
      </w:docPartBody>
    </w:docPart>
    <w:docPart>
      <w:docPartPr>
        <w:name w:val="FF67E64791C342179E11B8FD396F90D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57B2113-D59D-4D62-BEF5-340DE3D07D07}"/>
      </w:docPartPr>
      <w:docPartBody>
        <w:p>
          <w:pPr>
            <w:pStyle w:val="15"/>
          </w:pPr>
          <w:r>
            <w:t>Sunday</w:t>
          </w:r>
        </w:p>
      </w:docPartBody>
    </w:docPart>
    <w:docPart>
      <w:docPartPr>
        <w:name w:val="CAD4035FBCA24D54B9982D82D310EEE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4121D3C-42E0-4CAD-BED5-9114301802E1}"/>
      </w:docPartPr>
      <w:docPartBody>
        <w:p>
          <w:pPr>
            <w:pStyle w:val="16"/>
          </w:pPr>
          <w:r>
            <w:t>1st</w:t>
          </w:r>
        </w:p>
      </w:docPartBody>
    </w:docPart>
    <w:docPart>
      <w:docPartPr>
        <w:name w:val="EB98F17DBF554A86A780EB95CBFD88B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A5C580D-A8CE-4927-8A4A-E5E4C0E3EE82}"/>
      </w:docPartPr>
      <w:docPartBody>
        <w:p>
          <w:pPr>
            <w:pStyle w:val="24"/>
          </w:pPr>
          <w:r>
            <w:t>2nd</w:t>
          </w:r>
        </w:p>
      </w:docPartBody>
    </w:docPart>
    <w:docPart>
      <w:docPartPr>
        <w:name w:val="30776B3DBE9D4974B03BD45B319A2FE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27D91CF-EE27-4B80-ACA6-B34A36F117D9}"/>
      </w:docPartPr>
      <w:docPartBody>
        <w:p>
          <w:pPr>
            <w:pStyle w:val="32"/>
          </w:pPr>
          <w:r>
            <w:t>3rd</w:t>
          </w:r>
        </w:p>
      </w:docPartBody>
    </w:docPart>
    <w:docPart>
      <w:docPartPr>
        <w:name w:val="83101902DCE2417F84471A88D5F8B09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7B8CA77-9525-4E2C-BB3B-99320CE7B41B}"/>
      </w:docPartPr>
      <w:docPartBody>
        <w:p>
          <w:pPr>
            <w:pStyle w:val="40"/>
          </w:pPr>
          <w:r>
            <w:t>4th</w:t>
          </w:r>
        </w:p>
      </w:docPartBody>
    </w:docPart>
    <w:docPart>
      <w:docPartPr>
        <w:name w:val="543D4E43FF4047DC8A72353F4645E57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FA4F102-2542-44E1-9121-F86B7E88DE8E}"/>
      </w:docPartPr>
      <w:docPartBody>
        <w:p>
          <w:pPr>
            <w:pStyle w:val="48"/>
          </w:pPr>
          <w:r>
            <w:t>5th</w:t>
          </w:r>
        </w:p>
      </w:docPartBody>
    </w:docPart>
    <w:docPart>
      <w:docPartPr>
        <w:name w:val="86099832DC61434ABCF36C42216B2A3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F70D58A-CEF5-4717-AA06-753B5C69E181}"/>
      </w:docPartPr>
      <w:docPartBody>
        <w:p>
          <w:pPr>
            <w:pStyle w:val="56"/>
          </w:pPr>
          <w:r>
            <w:t>6th</w:t>
          </w:r>
        </w:p>
      </w:docPartBody>
    </w:docPart>
    <w:docPart>
      <w:docPartPr>
        <w:name w:val="7EE0926A45A24694994D4580FA31996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DEBA694-C32E-4759-946A-A9E53094A45B}"/>
      </w:docPartPr>
      <w:docPartBody>
        <w:p>
          <w:pPr>
            <w:pStyle w:val="64"/>
          </w:pPr>
          <w:r>
            <w:t>7th</w:t>
          </w:r>
        </w:p>
      </w:docPartBody>
    </w:docPart>
    <w:docPart>
      <w:docPartPr>
        <w:name w:val="3AA7C99913B440B9B325D2F08CFC88C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D2E75EB-D325-4075-9AB0-FDA86D447A46}"/>
      </w:docPartPr>
      <w:docPartBody>
        <w:p>
          <w:pPr>
            <w:pStyle w:val="72"/>
          </w:pPr>
          <w:r>
            <w:t>8th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幼圆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幼圆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B12"/>
    <w:rsid w:val="009B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7EB1DAE1140B44E9B4D16CA28384D5A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68A19DBB4163467C9B8588AFE810322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359A861625BC49C1BAF1A49FF7B2F0C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F13F8B23B5614EB5BC20EA9B7E06B0C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B29BFCD0FFE74FF598DB5449BBB88F7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5A9AE79E00094142B83D84025C7461C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FBCB3FEF31BD44719B89E1EEAFD4A00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01F8DC6FDE524D74A581ADC0C8E6DAB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B32937BF4EAC4AF6804CF29A19F7E2A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FC460CAD735442368F3E55A9321E763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">
    <w:name w:val="6AA66E9088734D96B380F3A895F0B7C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">
    <w:name w:val="FF67E64791C342179E11B8FD396F90D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">
    <w:name w:val="CAD4035FBCA24D54B9982D82D310EEE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">
    <w:name w:val="6E399EC0B51F41D6BA257DB90B4CCBC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">
    <w:name w:val="0875C372FBE3493EAA9940098355096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">
    <w:name w:val="CF513C8311334B63BFB755DE1D6E3D9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">
    <w:name w:val="C6D8CB9EB932459AA39ACACA8960CC4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">
    <w:name w:val="681A2F7FAE6A480EAE6C1015C1B5FC0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2">
    <w:name w:val="DEC3B450CAC24EF29D453DDA913757B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3">
    <w:name w:val="9432BF50FE6E410CB403C7C329F777C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4">
    <w:name w:val="EB98F17DBF554A86A780EB95CBFD88B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5">
    <w:name w:val="782CD9CCCE734CC5BF7581A9C81A400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6">
    <w:name w:val="8099DEB918BB47A191C4ED186D66A5A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7">
    <w:name w:val="E624CCFCCE194D2CA424A163BC798EF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8">
    <w:name w:val="A44F7334209A476B90C4E57D5C169FA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9">
    <w:name w:val="7D730DE94BE941E8A2546C0EB843851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0">
    <w:name w:val="D01EBFE4D13E493F89090C36FC2AF45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1">
    <w:name w:val="3A98233F39514907830A9626222FA33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2">
    <w:name w:val="30776B3DBE9D4974B03BD45B319A2FE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3">
    <w:name w:val="4CA0EC0DBA944D438EA29DCBF969B2D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4">
    <w:name w:val="9353823D93404358B6D08DE187F0FEE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5">
    <w:name w:val="531CCC2E43B64536BDB9B89C31E6AB6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6">
    <w:name w:val="E0D0F4985B7142168B4E02251237C2B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7">
    <w:name w:val="0D5F49D5723B4068B298A3FEA5D8A58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8">
    <w:name w:val="0DA294A3921D43E491AD40AF66D9065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9">
    <w:name w:val="4DF09B8573BB43EEAD3C25317402496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0">
    <w:name w:val="83101902DCE2417F84471A88D5F8B09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1">
    <w:name w:val="08E9F9CB822045D59834315906BC3DD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2">
    <w:name w:val="93467A10FF124A5FBB81790960933E9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3">
    <w:name w:val="7AA1A59CD44F4AE0A795BBEB703A55E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4">
    <w:name w:val="9899E51DFC464008A558A726630E743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5">
    <w:name w:val="46CEBDB83EB74BFA8B9CBC3C874E579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6">
    <w:name w:val="394CD8E6CA7B4C16AF8127388F11362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7">
    <w:name w:val="C2B26884DBA346BC83496DE1525D293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8">
    <w:name w:val="543D4E43FF4047DC8A72353F4645E57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9">
    <w:name w:val="AD580FE72E864F1E8380DD993254181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0">
    <w:name w:val="95348D0155244F8C9B5B974504D86D7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1">
    <w:name w:val="CCEF7340E94348A4B4B3C97B8CD4488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2">
    <w:name w:val="779BBDF31F0D4EA291321BA97D584BF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3">
    <w:name w:val="A08CB0271CB4447CB5037DAD122E5FA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4">
    <w:name w:val="64BD70B436B64B5EAB9149012BD13AB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5">
    <w:name w:val="974E4C0BCE7A485980E93ADD458A6E4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6">
    <w:name w:val="86099832DC61434ABCF36C42216B2A3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7">
    <w:name w:val="92D6601F4D2C4CB682A3F59C3C459E1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8">
    <w:name w:val="A978E1A1216846A0AE4121BB2A8CBBE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9">
    <w:name w:val="D487A29A826B4F2BB54B721D44D2DC0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0">
    <w:name w:val="CDEEC2EB4E374594A4B9B97162DFC53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1">
    <w:name w:val="11D5D4C883C34EF4AAC3EBE2F530875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2">
    <w:name w:val="CC0E4BDDDFD54474AAD36D144448F9D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3">
    <w:name w:val="FB3B767869A04AE6807ADED2F2E1013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4">
    <w:name w:val="7EE0926A45A24694994D4580FA31996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5">
    <w:name w:val="029617E4F9B543BBB0D53754523D3F8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6">
    <w:name w:val="2AE87BDD0DCB46B6B76102EEC3885E0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7">
    <w:name w:val="94740EAEED2C489CA6763DAC3EF755D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8">
    <w:name w:val="949142B202D4495DBC095FB37CF29D6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9">
    <w:name w:val="865BECA371844184AB85416A58A47BE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0">
    <w:name w:val="C2D0985FA9E74274956339762A71B88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1">
    <w:name w:val="008094FD8D6F415E8B78B5DCA895E16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2">
    <w:name w:val="3AA7C99913B440B9B325D2F08CFC88C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3">
    <w:name w:val="AA1EFB0216F142E9B8E42C586BDFFAF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4">
    <w:name w:val="94C93F4F3FDE4902ADA9B88BEE79B01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5">
    <w:name w:val="2771BD591026467E966FD7B34F49121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6">
    <w:name w:val="E5CF2EA78FF64C60933B060D0CAC0E1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7">
    <w:name w:val="B5D892FE2C9A4749B0383E6DAEB27FD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8">
    <w:name w:val="1109959C415A42ADB350B23C5212362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9">
    <w:name w:val="69A59D916BEB42D0857B67151DED99B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erve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Weekly homework schedule</Template>
  <Pages>1</Pages>
  <Words>29</Words>
  <Characters>167</Characters>
  <Lines>1</Lines>
  <Paragraphs>1</Paragraphs>
  <TotalTime>6</TotalTime>
  <ScaleCrop>false</ScaleCrop>
  <LinksUpToDate>false</LinksUpToDate>
  <CharactersWithSpaces>195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2020-07-22T03:29:00Z</dcterms:created>
  <dc:creator>Toshiba</dc:creator>
  <cp:lastModifiedBy>Maya</cp:lastModifiedBy>
  <cp:lastPrinted>2003-10-28T18:51:00Z</cp:lastPrinted>
  <dcterms:modified xsi:type="dcterms:W3CDTF">2020-10-08T10:24:54Z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TC060900001033</vt:lpwstr>
  </property>
  <property fmtid="{D5CDD505-2E9C-101B-9397-08002B2CF9AE}" pid="3" name="ContentTypeId">
    <vt:lpwstr>0x010100AA3F7D94069FF64A86F7DFF56D60E3BE</vt:lpwstr>
  </property>
  <property fmtid="{D5CDD505-2E9C-101B-9397-08002B2CF9AE}" pid="4" name="InternalTags">
    <vt:lpwstr/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LocMarketGroupTiers">
    <vt:lpwstr>,t:Tier 1,t:Tier 2,t:Tier 3,</vt:lpwstr>
  </property>
  <property fmtid="{D5CDD505-2E9C-101B-9397-08002B2CF9AE}" pid="10" name="KSOProductBuildVer">
    <vt:lpwstr>1033-11.2.0.9684</vt:lpwstr>
  </property>
</Properties>
</file>